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0A6CE614" w:rsidR="00BF7F06" w:rsidRPr="00A11D21" w:rsidRDefault="006B4E61" w:rsidP="009E4AB7">
      <w:pPr>
        <w:rPr>
          <w:rFonts w:ascii="Calibri" w:hAnsi="Calibri" w:cs="Calibri"/>
          <w:b/>
          <w:bCs/>
        </w:rPr>
      </w:pPr>
      <w:r>
        <w:rPr>
          <w:rFonts w:ascii="Calibri" w:hAnsi="Calibri" w:cs="Calibri"/>
          <w:b/>
          <w:bCs/>
        </w:rPr>
        <w:t>Daddy Issues</w:t>
      </w:r>
    </w:p>
    <w:p w14:paraId="2CDC2AFF" w14:textId="63CC6913" w:rsidR="007A6325" w:rsidRPr="00A11D21" w:rsidRDefault="008706F2" w:rsidP="009E4AB7">
      <w:pPr>
        <w:rPr>
          <w:rFonts w:ascii="Calibri" w:hAnsi="Calibri" w:cs="Calibri"/>
          <w:b/>
          <w:bCs/>
        </w:rPr>
      </w:pPr>
      <w:r>
        <w:rPr>
          <w:rFonts w:ascii="Calibri" w:hAnsi="Calibri" w:cs="Calibri"/>
          <w:b/>
          <w:bCs/>
        </w:rPr>
        <w:t>Tough Love</w:t>
      </w:r>
      <w:r w:rsidR="006B4E61">
        <w:rPr>
          <w:rFonts w:ascii="Calibri" w:hAnsi="Calibri" w:cs="Calibri"/>
          <w:b/>
          <w:bCs/>
        </w:rPr>
        <w:t xml:space="preserve"> </w:t>
      </w:r>
      <w:r w:rsidR="00092635">
        <w:rPr>
          <w:rFonts w:ascii="Calibri" w:hAnsi="Calibri" w:cs="Calibri"/>
          <w:b/>
          <w:bCs/>
        </w:rPr>
        <w:t xml:space="preserve">(Part </w:t>
      </w:r>
      <w:r>
        <w:rPr>
          <w:rFonts w:ascii="Calibri" w:hAnsi="Calibri" w:cs="Calibri"/>
          <w:b/>
          <w:bCs/>
        </w:rPr>
        <w:t>2</w:t>
      </w:r>
      <w:r w:rsidR="00092635">
        <w:rPr>
          <w:rFonts w:ascii="Calibri" w:hAnsi="Calibri" w:cs="Calibri"/>
          <w:b/>
          <w:bCs/>
        </w:rPr>
        <w:t xml:space="preserve"> of </w:t>
      </w:r>
      <w:r w:rsidR="006B4E61">
        <w:rPr>
          <w:rFonts w:ascii="Calibri" w:hAnsi="Calibri" w:cs="Calibri"/>
          <w:b/>
          <w:bCs/>
        </w:rPr>
        <w:t>3</w:t>
      </w:r>
      <w:r w:rsidR="00092635">
        <w:rPr>
          <w:rFonts w:ascii="Calibri" w:hAnsi="Calibri" w:cs="Calibri"/>
          <w:b/>
          <w:bCs/>
        </w:rPr>
        <w:t>)</w:t>
      </w:r>
    </w:p>
    <w:p w14:paraId="156A3DE0" w14:textId="04C14EBF" w:rsidR="007A6325" w:rsidRPr="00A11D21" w:rsidRDefault="008706F2" w:rsidP="009E4AB7">
      <w:pPr>
        <w:rPr>
          <w:rFonts w:ascii="Calibri" w:hAnsi="Calibri" w:cs="Calibri"/>
          <w:b/>
          <w:bCs/>
        </w:rPr>
      </w:pPr>
      <w:r>
        <w:rPr>
          <w:rFonts w:ascii="Calibri" w:hAnsi="Calibri" w:cs="Calibri"/>
          <w:b/>
          <w:bCs/>
        </w:rPr>
        <w:t>Hebrews 12:6-11</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17BB715F" w14:textId="77812678" w:rsidR="001D0214" w:rsidRDefault="008706F2" w:rsidP="008706F2">
      <w:pPr>
        <w:spacing w:line="276" w:lineRule="auto"/>
        <w:rPr>
          <w:rFonts w:ascii="Calibri" w:hAnsi="Calibri"/>
        </w:rPr>
      </w:pPr>
      <w:r w:rsidRPr="008706F2">
        <w:rPr>
          <w:rFonts w:ascii="Calibri" w:hAnsi="Calibri"/>
        </w:rPr>
        <w:t xml:space="preserve">Let me ask the parents a question. Have you ever told a white lie to your kids </w:t>
      </w:r>
      <w:proofErr w:type="gramStart"/>
      <w:r w:rsidRPr="008706F2">
        <w:rPr>
          <w:rFonts w:ascii="Calibri" w:hAnsi="Calibri"/>
        </w:rPr>
        <w:t>in order to</w:t>
      </w:r>
      <w:proofErr w:type="gramEnd"/>
      <w:r w:rsidRPr="008706F2">
        <w:rPr>
          <w:rFonts w:ascii="Calibri" w:hAnsi="Calibri"/>
        </w:rPr>
        <w:t xml:space="preserve"> discipline them</w:t>
      </w:r>
      <w:r w:rsidR="00D037FC">
        <w:rPr>
          <w:rFonts w:ascii="Calibri" w:hAnsi="Calibri"/>
        </w:rPr>
        <w:t xml:space="preserve"> or </w:t>
      </w:r>
      <w:r w:rsidRPr="008706F2">
        <w:rPr>
          <w:rFonts w:ascii="Calibri" w:hAnsi="Calibri"/>
        </w:rPr>
        <w:t xml:space="preserve">to correct them? </w:t>
      </w:r>
    </w:p>
    <w:p w14:paraId="4B4FB691" w14:textId="77777777" w:rsidR="001D0214" w:rsidRDefault="001D0214" w:rsidP="008706F2">
      <w:pPr>
        <w:spacing w:line="276" w:lineRule="auto"/>
        <w:rPr>
          <w:rFonts w:ascii="Calibri" w:hAnsi="Calibri"/>
        </w:rPr>
      </w:pPr>
    </w:p>
    <w:p w14:paraId="2CF7C8A5" w14:textId="299A925D" w:rsidR="008706F2" w:rsidRPr="008706F2" w:rsidRDefault="008706F2" w:rsidP="008706F2">
      <w:pPr>
        <w:spacing w:line="276" w:lineRule="auto"/>
        <w:rPr>
          <w:rFonts w:ascii="Calibri" w:hAnsi="Calibri"/>
        </w:rPr>
      </w:pPr>
      <w:r w:rsidRPr="008706F2">
        <w:rPr>
          <w:rFonts w:ascii="Calibri" w:hAnsi="Calibri"/>
        </w:rPr>
        <w:t xml:space="preserve">My dad used to always have this great line at dinner. </w:t>
      </w:r>
      <w:r w:rsidR="00D037FC">
        <w:rPr>
          <w:rFonts w:ascii="Calibri" w:hAnsi="Calibri"/>
        </w:rPr>
        <w:t xml:space="preserve">If I complained about the meal </w:t>
      </w:r>
      <w:r w:rsidRPr="008706F2">
        <w:rPr>
          <w:rFonts w:ascii="Calibri" w:hAnsi="Calibri"/>
        </w:rPr>
        <w:t xml:space="preserve">He would say, “It tastes like chicken.” It would be tuna fish – “It tastes like chicken.” It could be salmon – “It tastes like chicken.” It could be green vegetables – “It tastes like chicken.” Everything tastes like chicken. </w:t>
      </w:r>
    </w:p>
    <w:p w14:paraId="38D91CE9" w14:textId="77777777" w:rsidR="008706F2" w:rsidRPr="008706F2" w:rsidRDefault="008706F2" w:rsidP="008706F2">
      <w:pPr>
        <w:spacing w:line="276" w:lineRule="auto"/>
        <w:rPr>
          <w:rFonts w:ascii="Calibri" w:hAnsi="Calibri"/>
        </w:rPr>
      </w:pPr>
    </w:p>
    <w:p w14:paraId="7C36EE9B" w14:textId="77777777" w:rsidR="008706F2" w:rsidRPr="008706F2" w:rsidRDefault="008706F2" w:rsidP="008706F2">
      <w:pPr>
        <w:spacing w:line="276" w:lineRule="auto"/>
        <w:rPr>
          <w:rFonts w:ascii="Calibri" w:hAnsi="Calibri"/>
        </w:rPr>
      </w:pPr>
      <w:r w:rsidRPr="008706F2">
        <w:rPr>
          <w:rFonts w:ascii="Calibri" w:hAnsi="Calibri"/>
        </w:rPr>
        <w:t xml:space="preserve">Maybe you've used this one before. “Chucky Cheese is only open for birthdays. No other time of the year.” </w:t>
      </w:r>
    </w:p>
    <w:p w14:paraId="626CB9F3" w14:textId="77777777" w:rsidR="008706F2" w:rsidRPr="008706F2" w:rsidRDefault="008706F2" w:rsidP="008706F2">
      <w:pPr>
        <w:spacing w:line="276" w:lineRule="auto"/>
        <w:rPr>
          <w:rFonts w:ascii="Calibri" w:hAnsi="Calibri"/>
        </w:rPr>
      </w:pPr>
    </w:p>
    <w:p w14:paraId="0026930C" w14:textId="073B3C31" w:rsidR="008706F2" w:rsidRPr="008706F2" w:rsidRDefault="008706F2" w:rsidP="008706F2">
      <w:pPr>
        <w:spacing w:line="276" w:lineRule="auto"/>
        <w:rPr>
          <w:rFonts w:ascii="Calibri" w:hAnsi="Calibri"/>
        </w:rPr>
      </w:pPr>
      <w:r w:rsidRPr="008706F2">
        <w:rPr>
          <w:rFonts w:ascii="Calibri" w:hAnsi="Calibri"/>
        </w:rPr>
        <w:t>Getting around Christmas time is like a parent's dream when it comes to disciplining kids because you can bring in the threat of Santa Claus. Don't look at me like that. I know you've done that before. Maybe you've told your kids, “Do you see the smoke detectors? There</w:t>
      </w:r>
      <w:r w:rsidR="001D0214">
        <w:rPr>
          <w:rFonts w:ascii="Calibri" w:hAnsi="Calibri"/>
        </w:rPr>
        <w:t xml:space="preserve"> are</w:t>
      </w:r>
      <w:r w:rsidRPr="008706F2">
        <w:rPr>
          <w:rFonts w:ascii="Calibri" w:hAnsi="Calibri"/>
        </w:rPr>
        <w:t xml:space="preserve"> video cameras in all the smoke detectors in the house, and Santa and the elves are checking out everything you're doing.” </w:t>
      </w:r>
    </w:p>
    <w:p w14:paraId="62E3D8D2" w14:textId="77777777" w:rsidR="008706F2" w:rsidRPr="008706F2" w:rsidRDefault="008706F2" w:rsidP="008706F2">
      <w:pPr>
        <w:spacing w:line="276" w:lineRule="auto"/>
        <w:rPr>
          <w:rFonts w:ascii="Calibri" w:hAnsi="Calibri"/>
        </w:rPr>
      </w:pPr>
    </w:p>
    <w:p w14:paraId="5A01E999" w14:textId="77777777" w:rsidR="008706F2" w:rsidRPr="008706F2" w:rsidRDefault="008706F2" w:rsidP="008706F2">
      <w:pPr>
        <w:spacing w:line="276" w:lineRule="auto"/>
        <w:rPr>
          <w:rFonts w:ascii="Calibri" w:hAnsi="Calibri"/>
        </w:rPr>
      </w:pPr>
      <w:r w:rsidRPr="008706F2">
        <w:rPr>
          <w:rFonts w:ascii="Calibri" w:hAnsi="Calibri"/>
        </w:rPr>
        <w:t xml:space="preserve">One of my favorite ones is, “Kids, you need to go to bed. If you don't go to bed, the monsters underneath your bed are going to be awakened,” as if the kids are going to sleep better if they think monsters are under their bed. Maybe you've done that before. </w:t>
      </w:r>
    </w:p>
    <w:p w14:paraId="166B7DBB" w14:textId="77777777" w:rsidR="008706F2" w:rsidRPr="008706F2" w:rsidRDefault="008706F2" w:rsidP="008706F2">
      <w:pPr>
        <w:spacing w:line="276" w:lineRule="auto"/>
        <w:rPr>
          <w:rFonts w:ascii="Calibri" w:hAnsi="Calibri"/>
        </w:rPr>
      </w:pPr>
    </w:p>
    <w:p w14:paraId="34C33F08" w14:textId="77777777" w:rsidR="008706F2" w:rsidRPr="008706F2" w:rsidRDefault="008706F2" w:rsidP="008706F2">
      <w:pPr>
        <w:spacing w:line="276" w:lineRule="auto"/>
        <w:rPr>
          <w:rFonts w:ascii="Calibri" w:hAnsi="Calibri"/>
        </w:rPr>
      </w:pPr>
      <w:r w:rsidRPr="008706F2">
        <w:rPr>
          <w:rFonts w:ascii="Calibri" w:hAnsi="Calibri"/>
        </w:rPr>
        <w:t xml:space="preserve">Maybe you've told one of those little white lies. </w:t>
      </w:r>
    </w:p>
    <w:p w14:paraId="4155F66A" w14:textId="77777777" w:rsidR="008706F2" w:rsidRPr="008706F2" w:rsidRDefault="008706F2" w:rsidP="008706F2">
      <w:pPr>
        <w:spacing w:line="276" w:lineRule="auto"/>
        <w:rPr>
          <w:rFonts w:ascii="Calibri" w:hAnsi="Calibri"/>
        </w:rPr>
      </w:pPr>
    </w:p>
    <w:p w14:paraId="19DB188D" w14:textId="77777777" w:rsidR="008706F2" w:rsidRPr="008706F2" w:rsidRDefault="008706F2" w:rsidP="008706F2">
      <w:pPr>
        <w:spacing w:line="276" w:lineRule="auto"/>
        <w:rPr>
          <w:rFonts w:ascii="Calibri" w:hAnsi="Calibri"/>
        </w:rPr>
      </w:pPr>
      <w:r w:rsidRPr="008706F2">
        <w:rPr>
          <w:rFonts w:ascii="Calibri" w:hAnsi="Calibri"/>
        </w:rPr>
        <w:t xml:space="preserve">Sometimes you just don't know what to say. It's that awkward moment like, “Dad, what were you and mom doing?” “We were wrestling. Now go back to bed.” There are those moments sometimes. Sometimes we don't know what to say. We don't know how to instruct our kids. We don't know exactly how to discipline them. </w:t>
      </w:r>
    </w:p>
    <w:p w14:paraId="05499D1D" w14:textId="77777777" w:rsidR="008706F2" w:rsidRPr="008706F2" w:rsidRDefault="008706F2" w:rsidP="008706F2">
      <w:pPr>
        <w:spacing w:line="276" w:lineRule="auto"/>
        <w:rPr>
          <w:rFonts w:ascii="Calibri" w:hAnsi="Calibri"/>
        </w:rPr>
      </w:pPr>
    </w:p>
    <w:p w14:paraId="741D0460" w14:textId="13119B51" w:rsidR="008706F2" w:rsidRPr="008706F2" w:rsidRDefault="008706F2" w:rsidP="008706F2">
      <w:pPr>
        <w:spacing w:line="276" w:lineRule="auto"/>
        <w:rPr>
          <w:rFonts w:ascii="Calibri" w:hAnsi="Calibri"/>
        </w:rPr>
      </w:pPr>
      <w:r w:rsidRPr="008706F2">
        <w:rPr>
          <w:rFonts w:ascii="Calibri" w:hAnsi="Calibri"/>
        </w:rPr>
        <w:t xml:space="preserve">But we can rest assured that God always knows exactly what to say. God always knows the message that we need to hear. </w:t>
      </w:r>
      <w:r w:rsidR="00D037FC">
        <w:rPr>
          <w:rFonts w:ascii="Calibri" w:hAnsi="Calibri"/>
        </w:rPr>
        <w:t>He is never caught off guard. He is never speechless. He is always truthful.</w:t>
      </w:r>
    </w:p>
    <w:p w14:paraId="183DC27A" w14:textId="77777777" w:rsidR="008706F2" w:rsidRPr="008706F2" w:rsidRDefault="008706F2" w:rsidP="008706F2">
      <w:pPr>
        <w:spacing w:line="276" w:lineRule="auto"/>
        <w:rPr>
          <w:rFonts w:ascii="Calibri" w:hAnsi="Calibri"/>
        </w:rPr>
      </w:pPr>
    </w:p>
    <w:p w14:paraId="145A6F81" w14:textId="64240304" w:rsidR="008706F2" w:rsidRPr="008706F2" w:rsidRDefault="008706F2" w:rsidP="008706F2">
      <w:pPr>
        <w:spacing w:line="276" w:lineRule="auto"/>
        <w:rPr>
          <w:rFonts w:ascii="Calibri" w:hAnsi="Calibri"/>
        </w:rPr>
      </w:pPr>
      <w:r w:rsidRPr="008706F2">
        <w:rPr>
          <w:rFonts w:ascii="Calibri" w:hAnsi="Calibri"/>
        </w:rPr>
        <w:lastRenderedPageBreak/>
        <w:t xml:space="preserve">Today, I want to talk to you about a tough topic, and that is God's discipline in our lives. I want us to look in our Bibles to Hebrews 12 today. The title of the message is “Tough Love.” Because God loves us, there's some tough love. </w:t>
      </w:r>
    </w:p>
    <w:p w14:paraId="6C746FA4" w14:textId="77777777" w:rsidR="008706F2" w:rsidRPr="008706F2" w:rsidRDefault="008706F2" w:rsidP="008706F2">
      <w:pPr>
        <w:spacing w:line="276" w:lineRule="auto"/>
        <w:rPr>
          <w:rFonts w:ascii="Calibri" w:hAnsi="Calibri"/>
        </w:rPr>
      </w:pPr>
    </w:p>
    <w:p w14:paraId="49EBE73B" w14:textId="1B8D8E70" w:rsidR="008706F2" w:rsidRPr="008706F2" w:rsidRDefault="008706F2" w:rsidP="008706F2">
      <w:pPr>
        <w:spacing w:line="276" w:lineRule="auto"/>
        <w:rPr>
          <w:rFonts w:ascii="Calibri" w:hAnsi="Calibri"/>
        </w:rPr>
      </w:pPr>
      <w:r w:rsidRPr="008706F2">
        <w:rPr>
          <w:rFonts w:ascii="Calibri" w:hAnsi="Calibri"/>
        </w:rPr>
        <w:t>Last week, we kicked off this series, called “Daddy Issues,” and we talked about how in many regards, our perceptions of the heavenly Father are often crafted by our experience with our earthly father. If we had a father who was very distant, it's very easy for us to perceive God as distant and maybe unconcerned. If we had a real authoritarian-type father, it's easy to see God as the one who is always pointing out every single fault in our life and who is shaming us. What we have to do to really understand the character and the nature of God is we have to begin to pull away from some of our earthly perspectives so we can begin to see the greatness</w:t>
      </w:r>
      <w:r w:rsidR="0049769C">
        <w:rPr>
          <w:rFonts w:ascii="Calibri" w:hAnsi="Calibri"/>
        </w:rPr>
        <w:t>,</w:t>
      </w:r>
      <w:r w:rsidRPr="008706F2">
        <w:rPr>
          <w:rFonts w:ascii="Calibri" w:hAnsi="Calibri"/>
        </w:rPr>
        <w:t xml:space="preserve"> the character</w:t>
      </w:r>
      <w:r w:rsidR="0049769C">
        <w:rPr>
          <w:rFonts w:ascii="Calibri" w:hAnsi="Calibri"/>
        </w:rPr>
        <w:t>,</w:t>
      </w:r>
      <w:r w:rsidRPr="008706F2">
        <w:rPr>
          <w:rFonts w:ascii="Calibri" w:hAnsi="Calibri"/>
        </w:rPr>
        <w:t xml:space="preserve"> and the nature of who God really is. </w:t>
      </w:r>
    </w:p>
    <w:p w14:paraId="7A1297A0" w14:textId="77777777" w:rsidR="008706F2" w:rsidRPr="008706F2" w:rsidRDefault="008706F2" w:rsidP="008706F2">
      <w:pPr>
        <w:spacing w:line="276" w:lineRule="auto"/>
        <w:rPr>
          <w:rFonts w:ascii="Calibri" w:hAnsi="Calibri"/>
        </w:rPr>
      </w:pPr>
    </w:p>
    <w:p w14:paraId="364FC31F" w14:textId="77777777" w:rsidR="008706F2" w:rsidRPr="008706F2" w:rsidRDefault="008706F2" w:rsidP="008706F2">
      <w:pPr>
        <w:spacing w:line="276" w:lineRule="auto"/>
        <w:rPr>
          <w:rFonts w:ascii="Calibri" w:hAnsi="Calibri"/>
        </w:rPr>
      </w:pPr>
      <w:r w:rsidRPr="008706F2">
        <w:rPr>
          <w:rFonts w:ascii="Calibri" w:hAnsi="Calibri"/>
        </w:rPr>
        <w:t xml:space="preserve">Today, I want to build on what we talked about last week with the love of God. I want to talk about a different aspect of the love of God and that is tough love, related to the discipline of God. </w:t>
      </w:r>
    </w:p>
    <w:p w14:paraId="2CFD489D" w14:textId="77777777" w:rsidR="008706F2" w:rsidRPr="008706F2" w:rsidRDefault="008706F2" w:rsidP="008706F2">
      <w:pPr>
        <w:spacing w:line="276" w:lineRule="auto"/>
        <w:rPr>
          <w:rFonts w:ascii="Calibri" w:hAnsi="Calibri"/>
        </w:rPr>
      </w:pPr>
    </w:p>
    <w:p w14:paraId="0BD78C66" w14:textId="1AEACE3B" w:rsidR="008706F2" w:rsidRPr="008706F2" w:rsidRDefault="008706F2" w:rsidP="008706F2">
      <w:pPr>
        <w:spacing w:line="276" w:lineRule="auto"/>
        <w:rPr>
          <w:rFonts w:ascii="Calibri" w:hAnsi="Calibri"/>
        </w:rPr>
      </w:pPr>
      <w:r w:rsidRPr="008706F2">
        <w:rPr>
          <w:rFonts w:ascii="Calibri" w:hAnsi="Calibri"/>
        </w:rPr>
        <w:t>“In your struggle against sin, you have not yet resisted to the point of shedding your blood. And have you completely forgotten this word of encouragement that addresses you as a father addresses his son? It says, ‘My son, do not make light of the Lord’s discipline, and do not lose heart when he rebukes you, because the Lord disciplines the one he loves, and he chastens everyone he accepts as his son.’ Endure hardship as discipline; God is treating you as his children. For what children are not disciplined by their father? If you are not disciplined—and everyone undergoes discipline—then you are not legitimate, not true sons and daughters at all. Moreover, we have all had human fathers who disciplined us and we respected them for it. How much more should we submit to the Father of spirits and live! They disciplined us for a little while as they thought best; but God disciplines us for our good, in order that we may share in his holiness. No discipline seems pleasant at the time, but painful. Later on, however, it produces a harvest of righteousness and peace for those who have been trained by it”</w:t>
      </w:r>
      <w:r w:rsidR="0049769C">
        <w:rPr>
          <w:rFonts w:ascii="Calibri" w:hAnsi="Calibri"/>
        </w:rPr>
        <w:t xml:space="preserve"> </w:t>
      </w:r>
      <w:r w:rsidRPr="008706F2">
        <w:rPr>
          <w:rFonts w:ascii="Calibri" w:hAnsi="Calibri"/>
        </w:rPr>
        <w:t>(Hebrews 12:4-11).</w:t>
      </w:r>
    </w:p>
    <w:p w14:paraId="6731E4F7" w14:textId="77777777" w:rsidR="008706F2" w:rsidRPr="008706F2" w:rsidRDefault="008706F2" w:rsidP="008706F2">
      <w:pPr>
        <w:spacing w:line="276" w:lineRule="auto"/>
        <w:rPr>
          <w:rFonts w:ascii="Calibri" w:hAnsi="Calibri"/>
        </w:rPr>
      </w:pPr>
    </w:p>
    <w:p w14:paraId="0029D59D" w14:textId="77777777" w:rsidR="008706F2" w:rsidRPr="008706F2" w:rsidRDefault="008706F2" w:rsidP="008706F2">
      <w:pPr>
        <w:spacing w:line="276" w:lineRule="auto"/>
        <w:rPr>
          <w:rFonts w:ascii="Calibri" w:hAnsi="Calibri"/>
        </w:rPr>
      </w:pPr>
      <w:r w:rsidRPr="008706F2">
        <w:rPr>
          <w:rFonts w:ascii="Calibri" w:hAnsi="Calibri"/>
        </w:rPr>
        <w:t xml:space="preserve">We see in the Scripture here that there are a couple of different types of discipline. There's some learning that takes place because we want to learn it and then some discipline takes place because we have to learn it right. It's forced on us. Certainly discipline from God is not something that we all pray for. Probably most of us didn't wake up this morning and say, “God, would you please discipline me?” </w:t>
      </w:r>
    </w:p>
    <w:p w14:paraId="5FF4A181" w14:textId="77777777" w:rsidR="008706F2" w:rsidRPr="008706F2" w:rsidRDefault="008706F2" w:rsidP="008706F2">
      <w:pPr>
        <w:spacing w:line="276" w:lineRule="auto"/>
        <w:rPr>
          <w:rFonts w:ascii="Calibri" w:hAnsi="Calibri"/>
        </w:rPr>
      </w:pPr>
    </w:p>
    <w:p w14:paraId="1B5A5C17" w14:textId="36621AC3" w:rsidR="0049769C" w:rsidRDefault="008706F2" w:rsidP="008706F2">
      <w:pPr>
        <w:spacing w:line="276" w:lineRule="auto"/>
        <w:rPr>
          <w:rFonts w:ascii="Calibri" w:hAnsi="Calibri"/>
        </w:rPr>
      </w:pPr>
      <w:r w:rsidRPr="008706F2">
        <w:rPr>
          <w:rFonts w:ascii="Calibri" w:hAnsi="Calibri"/>
        </w:rPr>
        <w:lastRenderedPageBreak/>
        <w:t xml:space="preserve">The discipline of God is something that's interesting because many times we associate the word </w:t>
      </w:r>
      <w:r w:rsidR="0049769C">
        <w:rPr>
          <w:rFonts w:ascii="Calibri" w:hAnsi="Calibri"/>
        </w:rPr>
        <w:t>“</w:t>
      </w:r>
      <w:r w:rsidRPr="008706F2">
        <w:rPr>
          <w:rFonts w:ascii="Calibri" w:hAnsi="Calibri"/>
        </w:rPr>
        <w:t>discipline</w:t>
      </w:r>
      <w:r w:rsidR="0049769C">
        <w:rPr>
          <w:rFonts w:ascii="Calibri" w:hAnsi="Calibri"/>
        </w:rPr>
        <w:t>”</w:t>
      </w:r>
      <w:r w:rsidRPr="008706F2">
        <w:rPr>
          <w:rFonts w:ascii="Calibri" w:hAnsi="Calibri"/>
        </w:rPr>
        <w:t xml:space="preserve"> as </w:t>
      </w:r>
      <w:r w:rsidR="00904065">
        <w:rPr>
          <w:rFonts w:ascii="Calibri" w:hAnsi="Calibri"/>
        </w:rPr>
        <w:t>negative</w:t>
      </w:r>
      <w:r w:rsidRPr="008706F2">
        <w:rPr>
          <w:rFonts w:ascii="Calibri" w:hAnsi="Calibri"/>
        </w:rPr>
        <w:t xml:space="preserve">. We think somehow, some way that God is shaming us, God is belittling us, God is putting us down when the topic of discipline comes up. </w:t>
      </w:r>
    </w:p>
    <w:p w14:paraId="2B211623" w14:textId="77777777" w:rsidR="0049769C" w:rsidRDefault="0049769C" w:rsidP="008706F2">
      <w:pPr>
        <w:spacing w:line="276" w:lineRule="auto"/>
        <w:rPr>
          <w:rFonts w:ascii="Calibri" w:hAnsi="Calibri"/>
        </w:rPr>
      </w:pPr>
    </w:p>
    <w:p w14:paraId="46E4B7EB" w14:textId="0BE06A94" w:rsidR="008706F2" w:rsidRPr="008706F2" w:rsidRDefault="0049769C" w:rsidP="008706F2">
      <w:pPr>
        <w:spacing w:line="276" w:lineRule="auto"/>
        <w:rPr>
          <w:rFonts w:ascii="Calibri" w:hAnsi="Calibri"/>
        </w:rPr>
      </w:pPr>
      <w:r>
        <w:rPr>
          <w:rFonts w:ascii="Calibri" w:hAnsi="Calibri"/>
        </w:rPr>
        <w:t>But it’s</w:t>
      </w:r>
      <w:r w:rsidR="008706F2" w:rsidRPr="008706F2">
        <w:rPr>
          <w:rFonts w:ascii="Calibri" w:hAnsi="Calibri"/>
        </w:rPr>
        <w:t xml:space="preserve"> interesting </w:t>
      </w:r>
      <w:r>
        <w:rPr>
          <w:rFonts w:ascii="Calibri" w:hAnsi="Calibri"/>
        </w:rPr>
        <w:t xml:space="preserve">– </w:t>
      </w:r>
      <w:r w:rsidR="008706F2" w:rsidRPr="008706F2">
        <w:rPr>
          <w:rFonts w:ascii="Calibri" w:hAnsi="Calibri"/>
        </w:rPr>
        <w:t>the word “discipline” actually means in the language of the New Testament “to train a child.” When God speaks of discipline, He sees it more as training and developing us in our spiritual walk with Him and in our own aptitudes. There’s a huge difference between punishment and discipline. Punishment is to inflict a penalty or an offense. But discipline is to train for correction and for maturity. Punishment is for past misdeeds. It's focused on what has happened. But correction and discipline is focused on future corrective acts. That's what God does.</w:t>
      </w:r>
    </w:p>
    <w:p w14:paraId="4F70835E" w14:textId="77777777" w:rsidR="008706F2" w:rsidRPr="008706F2" w:rsidRDefault="008706F2" w:rsidP="008706F2">
      <w:pPr>
        <w:spacing w:line="276" w:lineRule="auto"/>
        <w:rPr>
          <w:rFonts w:ascii="Calibri" w:hAnsi="Calibri"/>
        </w:rPr>
      </w:pPr>
    </w:p>
    <w:p w14:paraId="3BFBEEEE" w14:textId="77777777" w:rsidR="0049769C" w:rsidRDefault="008706F2" w:rsidP="008706F2">
      <w:pPr>
        <w:spacing w:line="276" w:lineRule="auto"/>
        <w:rPr>
          <w:rFonts w:ascii="Calibri" w:hAnsi="Calibri"/>
        </w:rPr>
      </w:pPr>
      <w:r w:rsidRPr="008706F2">
        <w:rPr>
          <w:rFonts w:ascii="Calibri" w:hAnsi="Calibri"/>
        </w:rPr>
        <w:t xml:space="preserve">God is the one who is disciplining us, not just punishing us. We have to understand that these are two different ideas and two different concepts. Fear and guilt are motivated by punishment, but security and hope comes from discipline. </w:t>
      </w:r>
    </w:p>
    <w:p w14:paraId="55A0F280" w14:textId="77777777" w:rsidR="0049769C" w:rsidRDefault="0049769C" w:rsidP="008706F2">
      <w:pPr>
        <w:spacing w:line="276" w:lineRule="auto"/>
        <w:rPr>
          <w:rFonts w:ascii="Calibri" w:hAnsi="Calibri"/>
        </w:rPr>
      </w:pPr>
    </w:p>
    <w:p w14:paraId="2A6C948D" w14:textId="1A84097F" w:rsidR="008706F2" w:rsidRPr="008706F2" w:rsidRDefault="008706F2" w:rsidP="008706F2">
      <w:pPr>
        <w:spacing w:line="276" w:lineRule="auto"/>
        <w:rPr>
          <w:rFonts w:ascii="Calibri" w:hAnsi="Calibri"/>
        </w:rPr>
      </w:pPr>
      <w:r w:rsidRPr="008706F2">
        <w:rPr>
          <w:rFonts w:ascii="Calibri" w:hAnsi="Calibri"/>
        </w:rPr>
        <w:t xml:space="preserve">In the home, when a parent disciplines a child, the purpose of that (from the Scripture) is to produce a corrective act that prevents the child from wanting to do the same thing in the future. If you just punish somebody, but you don't correct them, then you really haven't changed anything. The kid’s just going to go back and do all the same stuff. When the Scripture speaks of discipline, God is disciplining us because He loves us and is trying to help us to mature in Christ. </w:t>
      </w:r>
    </w:p>
    <w:p w14:paraId="228BB22D" w14:textId="77777777" w:rsidR="008706F2" w:rsidRPr="008706F2" w:rsidRDefault="008706F2" w:rsidP="008706F2">
      <w:pPr>
        <w:spacing w:line="276" w:lineRule="auto"/>
        <w:rPr>
          <w:rFonts w:ascii="Calibri" w:hAnsi="Calibri"/>
        </w:rPr>
      </w:pPr>
    </w:p>
    <w:p w14:paraId="643F30BA" w14:textId="42DB528B" w:rsidR="008706F2" w:rsidRPr="008706F2" w:rsidRDefault="008706F2" w:rsidP="008706F2">
      <w:pPr>
        <w:spacing w:line="276" w:lineRule="auto"/>
        <w:rPr>
          <w:rFonts w:ascii="Calibri" w:hAnsi="Calibri"/>
        </w:rPr>
      </w:pPr>
      <w:r w:rsidRPr="008706F2">
        <w:rPr>
          <w:rFonts w:ascii="Calibri" w:hAnsi="Calibri"/>
        </w:rPr>
        <w:t xml:space="preserve">In the final verse, the Bible says there's a </w:t>
      </w:r>
      <w:r w:rsidR="0049769C">
        <w:rPr>
          <w:rFonts w:ascii="Calibri" w:hAnsi="Calibri"/>
        </w:rPr>
        <w:t>“</w:t>
      </w:r>
      <w:r w:rsidRPr="008706F2">
        <w:rPr>
          <w:rFonts w:ascii="Calibri" w:hAnsi="Calibri"/>
        </w:rPr>
        <w:t>harvest of righteousness</w:t>
      </w:r>
      <w:r w:rsidR="0049769C">
        <w:rPr>
          <w:rFonts w:ascii="Calibri" w:hAnsi="Calibri"/>
        </w:rPr>
        <w:t>”</w:t>
      </w:r>
      <w:r w:rsidRPr="008706F2">
        <w:rPr>
          <w:rFonts w:ascii="Calibri" w:hAnsi="Calibri"/>
        </w:rPr>
        <w:t xml:space="preserve"> that takes place. In other words, there's some blessing that comes when God develops us, disciplines us, and enables us to become mature in Christ. </w:t>
      </w:r>
    </w:p>
    <w:p w14:paraId="673D3B3D" w14:textId="77777777" w:rsidR="008706F2" w:rsidRPr="008706F2" w:rsidRDefault="008706F2" w:rsidP="008706F2">
      <w:pPr>
        <w:spacing w:line="276" w:lineRule="auto"/>
        <w:rPr>
          <w:rFonts w:ascii="Calibri" w:hAnsi="Calibri"/>
        </w:rPr>
      </w:pPr>
    </w:p>
    <w:p w14:paraId="3316940A" w14:textId="77777777" w:rsidR="008706F2" w:rsidRPr="008706F2" w:rsidRDefault="008706F2" w:rsidP="008706F2">
      <w:pPr>
        <w:spacing w:line="276" w:lineRule="auto"/>
        <w:rPr>
          <w:rFonts w:ascii="Calibri" w:hAnsi="Calibri"/>
          <w:b/>
          <w:bCs/>
        </w:rPr>
      </w:pPr>
      <w:r w:rsidRPr="008706F2">
        <w:rPr>
          <w:rFonts w:ascii="Calibri" w:hAnsi="Calibri"/>
          <w:b/>
          <w:bCs/>
        </w:rPr>
        <w:t>MISUNDERSTANDING GOD’S DISCIPLINE</w:t>
      </w:r>
    </w:p>
    <w:p w14:paraId="043A074C" w14:textId="77777777" w:rsidR="008706F2" w:rsidRPr="008706F2" w:rsidRDefault="008706F2" w:rsidP="008706F2">
      <w:pPr>
        <w:spacing w:line="276" w:lineRule="auto"/>
        <w:rPr>
          <w:rFonts w:ascii="Calibri" w:hAnsi="Calibri"/>
        </w:rPr>
      </w:pPr>
    </w:p>
    <w:p w14:paraId="4136A2E9" w14:textId="77777777" w:rsidR="008706F2" w:rsidRPr="008706F2" w:rsidRDefault="008706F2" w:rsidP="008706F2">
      <w:pPr>
        <w:spacing w:line="276" w:lineRule="auto"/>
        <w:rPr>
          <w:rFonts w:ascii="Calibri" w:hAnsi="Calibri"/>
        </w:rPr>
      </w:pPr>
      <w:r w:rsidRPr="008706F2">
        <w:rPr>
          <w:rFonts w:ascii="Calibri" w:hAnsi="Calibri"/>
        </w:rPr>
        <w:t xml:space="preserve">Look again at verse 5.  There are some misconceptions about God's discipline. </w:t>
      </w:r>
    </w:p>
    <w:p w14:paraId="6814963D" w14:textId="77777777" w:rsidR="008706F2" w:rsidRPr="008706F2" w:rsidRDefault="008706F2" w:rsidP="008706F2">
      <w:pPr>
        <w:spacing w:line="276" w:lineRule="auto"/>
        <w:rPr>
          <w:rFonts w:ascii="Calibri" w:hAnsi="Calibri"/>
        </w:rPr>
      </w:pPr>
    </w:p>
    <w:p w14:paraId="78D49AF1" w14:textId="77777777" w:rsidR="008706F2" w:rsidRPr="008706F2" w:rsidRDefault="008706F2" w:rsidP="008706F2">
      <w:pPr>
        <w:spacing w:line="276" w:lineRule="auto"/>
        <w:rPr>
          <w:rFonts w:ascii="Calibri" w:hAnsi="Calibri"/>
        </w:rPr>
      </w:pPr>
      <w:r w:rsidRPr="008706F2">
        <w:rPr>
          <w:rFonts w:ascii="Calibri" w:hAnsi="Calibri"/>
        </w:rPr>
        <w:t>“‘My son, do not make light of the Lord’s discipline, and do not lose heart when he rebukes you’” (Hebrews 12:5).</w:t>
      </w:r>
    </w:p>
    <w:p w14:paraId="0F490843" w14:textId="77777777" w:rsidR="008706F2" w:rsidRPr="008706F2" w:rsidRDefault="008706F2" w:rsidP="008706F2">
      <w:pPr>
        <w:spacing w:line="276" w:lineRule="auto"/>
        <w:rPr>
          <w:rFonts w:ascii="Calibri" w:hAnsi="Calibri"/>
        </w:rPr>
      </w:pPr>
    </w:p>
    <w:p w14:paraId="7FCEBDCA" w14:textId="77777777" w:rsidR="008706F2" w:rsidRPr="008706F2" w:rsidRDefault="008706F2" w:rsidP="008706F2">
      <w:pPr>
        <w:spacing w:line="276" w:lineRule="auto"/>
        <w:rPr>
          <w:rFonts w:ascii="Calibri" w:hAnsi="Calibri"/>
          <w:b/>
          <w:bCs/>
        </w:rPr>
      </w:pPr>
      <w:r w:rsidRPr="008706F2">
        <w:rPr>
          <w:rFonts w:ascii="Calibri" w:hAnsi="Calibri"/>
          <w:b/>
          <w:bCs/>
        </w:rPr>
        <w:t>1. DON’T MAKE </w:t>
      </w:r>
      <w:r w:rsidRPr="008706F2">
        <w:rPr>
          <w:rFonts w:ascii="Calibri" w:hAnsi="Calibri"/>
          <w:b/>
          <w:bCs/>
          <w:u w:val="single"/>
        </w:rPr>
        <w:t>LIGHT OF IT</w:t>
      </w:r>
      <w:r w:rsidRPr="008706F2">
        <w:rPr>
          <w:rFonts w:ascii="Calibri" w:hAnsi="Calibri"/>
          <w:b/>
          <w:bCs/>
        </w:rPr>
        <w:t>.</w:t>
      </w:r>
    </w:p>
    <w:p w14:paraId="3953EB37" w14:textId="77777777" w:rsidR="008706F2" w:rsidRPr="008706F2" w:rsidRDefault="008706F2" w:rsidP="008706F2">
      <w:pPr>
        <w:spacing w:line="276" w:lineRule="auto"/>
        <w:rPr>
          <w:rFonts w:ascii="Calibri" w:hAnsi="Calibri"/>
          <w:b/>
          <w:bCs/>
        </w:rPr>
      </w:pPr>
    </w:p>
    <w:p w14:paraId="63736822" w14:textId="77777777" w:rsidR="008706F2" w:rsidRPr="008706F2" w:rsidRDefault="008706F2" w:rsidP="008706F2">
      <w:pPr>
        <w:spacing w:line="276" w:lineRule="auto"/>
        <w:rPr>
          <w:rFonts w:ascii="Calibri" w:hAnsi="Calibri"/>
        </w:rPr>
      </w:pPr>
      <w:r w:rsidRPr="008706F2">
        <w:rPr>
          <w:rFonts w:ascii="Calibri" w:hAnsi="Calibri"/>
        </w:rPr>
        <w:lastRenderedPageBreak/>
        <w:t>Sometimes we can be very dismissive about God’s discipline. We can ignore the discipline of God. We can be careless. We can say, “I refuse to change. I don't care about the discipline of God.”</w:t>
      </w:r>
    </w:p>
    <w:p w14:paraId="5D6EC14F" w14:textId="77777777" w:rsidR="008706F2" w:rsidRPr="008706F2" w:rsidRDefault="008706F2" w:rsidP="008706F2">
      <w:pPr>
        <w:spacing w:line="276" w:lineRule="auto"/>
        <w:rPr>
          <w:rFonts w:ascii="Calibri" w:hAnsi="Calibri"/>
        </w:rPr>
      </w:pPr>
    </w:p>
    <w:p w14:paraId="7CFACF2F" w14:textId="77777777" w:rsidR="008706F2" w:rsidRPr="008706F2" w:rsidRDefault="008706F2" w:rsidP="008706F2">
      <w:pPr>
        <w:spacing w:line="276" w:lineRule="auto"/>
        <w:rPr>
          <w:rFonts w:ascii="Calibri" w:hAnsi="Calibri"/>
          <w:b/>
          <w:bCs/>
        </w:rPr>
      </w:pPr>
      <w:r w:rsidRPr="008706F2">
        <w:rPr>
          <w:rFonts w:ascii="Calibri" w:hAnsi="Calibri"/>
          <w:b/>
          <w:bCs/>
        </w:rPr>
        <w:t>2. DON’T BE </w:t>
      </w:r>
      <w:r w:rsidRPr="008706F2">
        <w:rPr>
          <w:rFonts w:ascii="Calibri" w:hAnsi="Calibri"/>
          <w:b/>
          <w:bCs/>
          <w:u w:val="single"/>
        </w:rPr>
        <w:t>CRUSHED BY IT</w:t>
      </w:r>
      <w:r w:rsidRPr="008706F2">
        <w:rPr>
          <w:rFonts w:ascii="Calibri" w:hAnsi="Calibri"/>
          <w:b/>
          <w:bCs/>
        </w:rPr>
        <w:t>.</w:t>
      </w:r>
    </w:p>
    <w:p w14:paraId="3CEB35F6" w14:textId="77777777" w:rsidR="008706F2" w:rsidRPr="008706F2" w:rsidRDefault="008706F2" w:rsidP="008706F2">
      <w:pPr>
        <w:spacing w:line="276" w:lineRule="auto"/>
        <w:rPr>
          <w:rFonts w:ascii="Calibri" w:hAnsi="Calibri"/>
        </w:rPr>
      </w:pPr>
    </w:p>
    <w:p w14:paraId="2681E9D2" w14:textId="77777777" w:rsidR="008706F2" w:rsidRPr="008706F2" w:rsidRDefault="008706F2" w:rsidP="008706F2">
      <w:pPr>
        <w:spacing w:line="276" w:lineRule="auto"/>
        <w:rPr>
          <w:rFonts w:ascii="Calibri" w:hAnsi="Calibri"/>
        </w:rPr>
      </w:pPr>
      <w:r w:rsidRPr="008706F2">
        <w:rPr>
          <w:rFonts w:ascii="Calibri" w:hAnsi="Calibri"/>
        </w:rPr>
        <w:t xml:space="preserve">Sometimes we may look around and say, “I'm so embarrassed. I'm so humiliated. I can't believe I did that. I'm the worst person on planet Earth. Can God ever love me?” We can be crushed by God's discipline too. </w:t>
      </w:r>
    </w:p>
    <w:p w14:paraId="60F3F3C1" w14:textId="77777777" w:rsidR="008706F2" w:rsidRPr="008706F2" w:rsidRDefault="008706F2" w:rsidP="008706F2">
      <w:pPr>
        <w:spacing w:line="276" w:lineRule="auto"/>
        <w:rPr>
          <w:rFonts w:ascii="Calibri" w:hAnsi="Calibri"/>
        </w:rPr>
      </w:pPr>
    </w:p>
    <w:p w14:paraId="09DB247C" w14:textId="3FE14BAC" w:rsidR="008706F2" w:rsidRPr="008706F2" w:rsidRDefault="008706F2" w:rsidP="008706F2">
      <w:pPr>
        <w:spacing w:line="276" w:lineRule="auto"/>
        <w:rPr>
          <w:rFonts w:ascii="Calibri" w:hAnsi="Calibri"/>
        </w:rPr>
      </w:pPr>
      <w:r w:rsidRPr="008706F2">
        <w:rPr>
          <w:rFonts w:ascii="Calibri" w:hAnsi="Calibri"/>
        </w:rPr>
        <w:t>I can guarantee you</w:t>
      </w:r>
      <w:r w:rsidR="0049769C">
        <w:rPr>
          <w:rFonts w:ascii="Calibri" w:hAnsi="Calibri"/>
        </w:rPr>
        <w:t>,</w:t>
      </w:r>
      <w:r w:rsidRPr="008706F2">
        <w:rPr>
          <w:rFonts w:ascii="Calibri" w:hAnsi="Calibri"/>
        </w:rPr>
        <w:t xml:space="preserve"> there's nothing you've done in your life that you're the only person that's ever done it before. We should not be crushed by the discipline of God; we should instead find hope in that. </w:t>
      </w:r>
      <w:r w:rsidR="0049769C">
        <w:rPr>
          <w:rFonts w:ascii="Calibri" w:hAnsi="Calibri"/>
        </w:rPr>
        <w:t>The</w:t>
      </w:r>
      <w:r w:rsidRPr="008706F2">
        <w:rPr>
          <w:rFonts w:ascii="Calibri" w:hAnsi="Calibri"/>
        </w:rPr>
        <w:t xml:space="preserve"> Scripture tells us that when God disciplines us, that is a mark that we are a child of God. That's a good thing. </w:t>
      </w:r>
    </w:p>
    <w:p w14:paraId="371355B4" w14:textId="77777777" w:rsidR="008706F2" w:rsidRPr="008706F2" w:rsidRDefault="008706F2" w:rsidP="008706F2">
      <w:pPr>
        <w:spacing w:line="276" w:lineRule="auto"/>
        <w:rPr>
          <w:rFonts w:ascii="Calibri" w:hAnsi="Calibri"/>
        </w:rPr>
      </w:pPr>
    </w:p>
    <w:p w14:paraId="251BA537" w14:textId="77777777" w:rsidR="0049769C" w:rsidRDefault="008706F2" w:rsidP="008706F2">
      <w:pPr>
        <w:spacing w:line="276" w:lineRule="auto"/>
        <w:rPr>
          <w:rFonts w:ascii="Calibri" w:hAnsi="Calibri"/>
        </w:rPr>
      </w:pPr>
      <w:r w:rsidRPr="008706F2">
        <w:rPr>
          <w:rFonts w:ascii="Calibri" w:hAnsi="Calibri"/>
        </w:rPr>
        <w:t xml:space="preserve">What kind of parent would not discipline their kids? You would be a pretty negligent parent if you didn't correct your kids. “Yeah, go play in the street all you want to.” That would be a problem. </w:t>
      </w:r>
    </w:p>
    <w:p w14:paraId="35CE7F9D" w14:textId="77777777" w:rsidR="0049769C" w:rsidRDefault="0049769C" w:rsidP="008706F2">
      <w:pPr>
        <w:spacing w:line="276" w:lineRule="auto"/>
        <w:rPr>
          <w:rFonts w:ascii="Calibri" w:hAnsi="Calibri"/>
        </w:rPr>
      </w:pPr>
    </w:p>
    <w:p w14:paraId="7BCBBE1E" w14:textId="309DEE5F" w:rsidR="008706F2" w:rsidRPr="008706F2" w:rsidRDefault="008706F2" w:rsidP="008706F2">
      <w:pPr>
        <w:spacing w:line="276" w:lineRule="auto"/>
        <w:rPr>
          <w:rFonts w:ascii="Calibri" w:hAnsi="Calibri"/>
        </w:rPr>
      </w:pPr>
      <w:r w:rsidRPr="008706F2">
        <w:rPr>
          <w:rFonts w:ascii="Calibri" w:hAnsi="Calibri"/>
        </w:rPr>
        <w:t xml:space="preserve">The writer of Hebrews compares this earthly relationship, between a father and a son, or a father and a daughter, to that of God and His children. Don't be crushed by it. </w:t>
      </w:r>
    </w:p>
    <w:p w14:paraId="52497C09" w14:textId="77777777" w:rsidR="008706F2" w:rsidRPr="008706F2" w:rsidRDefault="008706F2" w:rsidP="008706F2">
      <w:pPr>
        <w:spacing w:line="276" w:lineRule="auto"/>
        <w:rPr>
          <w:rFonts w:ascii="Calibri" w:hAnsi="Calibri"/>
        </w:rPr>
      </w:pPr>
    </w:p>
    <w:p w14:paraId="682837EA" w14:textId="07E98E4F" w:rsidR="008706F2" w:rsidRPr="008706F2" w:rsidRDefault="008706F2" w:rsidP="008706F2">
      <w:pPr>
        <w:spacing w:line="276" w:lineRule="auto"/>
        <w:rPr>
          <w:rFonts w:ascii="Calibri" w:hAnsi="Calibri"/>
        </w:rPr>
      </w:pPr>
      <w:r w:rsidRPr="008706F2">
        <w:rPr>
          <w:rFonts w:ascii="Calibri" w:hAnsi="Calibri"/>
        </w:rPr>
        <w:t xml:space="preserve">The word “discipline” means corrective action. </w:t>
      </w:r>
    </w:p>
    <w:p w14:paraId="69F5F342" w14:textId="77777777" w:rsidR="008706F2" w:rsidRPr="008706F2" w:rsidRDefault="008706F2" w:rsidP="008706F2">
      <w:pPr>
        <w:spacing w:line="276" w:lineRule="auto"/>
        <w:rPr>
          <w:rFonts w:ascii="Calibri" w:hAnsi="Calibri"/>
        </w:rPr>
      </w:pPr>
    </w:p>
    <w:p w14:paraId="1B82105B" w14:textId="77777777" w:rsidR="008706F2" w:rsidRPr="008706F2" w:rsidRDefault="008706F2" w:rsidP="008706F2">
      <w:pPr>
        <w:spacing w:line="276" w:lineRule="auto"/>
        <w:rPr>
          <w:rFonts w:ascii="Calibri" w:hAnsi="Calibri"/>
        </w:rPr>
      </w:pPr>
      <w:r w:rsidRPr="008706F2">
        <w:rPr>
          <w:rFonts w:ascii="Calibri" w:hAnsi="Calibri"/>
        </w:rPr>
        <w:t>“My son, do not despise the Lord’s discipline, and do not resent his rebuke,</w:t>
      </w:r>
      <w:r w:rsidRPr="008706F2">
        <w:rPr>
          <w:rFonts w:ascii="Calibri" w:hAnsi="Calibri"/>
          <w:b/>
          <w:bCs/>
          <w:vertAlign w:val="superscript"/>
        </w:rPr>
        <w:t> </w:t>
      </w:r>
      <w:r w:rsidRPr="008706F2">
        <w:rPr>
          <w:rFonts w:ascii="Calibri" w:hAnsi="Calibri"/>
        </w:rPr>
        <w:t>because the LORD disciplines those he loves, as a father the son he delights in” (Proverbs 3:11-12).</w:t>
      </w:r>
    </w:p>
    <w:p w14:paraId="67BA43AE" w14:textId="77777777" w:rsidR="008706F2" w:rsidRPr="008706F2" w:rsidRDefault="008706F2" w:rsidP="008706F2">
      <w:pPr>
        <w:spacing w:line="276" w:lineRule="auto"/>
        <w:rPr>
          <w:rFonts w:ascii="Calibri" w:hAnsi="Calibri"/>
        </w:rPr>
      </w:pPr>
    </w:p>
    <w:p w14:paraId="6FC35522" w14:textId="77777777" w:rsidR="008706F2" w:rsidRPr="008706F2" w:rsidRDefault="008706F2" w:rsidP="008706F2">
      <w:pPr>
        <w:spacing w:line="276" w:lineRule="auto"/>
        <w:rPr>
          <w:rFonts w:ascii="Calibri" w:hAnsi="Calibri"/>
        </w:rPr>
      </w:pPr>
      <w:r w:rsidRPr="008706F2">
        <w:rPr>
          <w:rFonts w:ascii="Calibri" w:hAnsi="Calibri"/>
        </w:rPr>
        <w:t xml:space="preserve">God's correction comes in two ways – through His word and also through His actions. You see both of those in Proverbs 3:11-12. That’s just what parents do. </w:t>
      </w:r>
    </w:p>
    <w:p w14:paraId="33A5DAE9" w14:textId="77777777" w:rsidR="008706F2" w:rsidRPr="008706F2" w:rsidRDefault="008706F2" w:rsidP="008706F2">
      <w:pPr>
        <w:spacing w:line="276" w:lineRule="auto"/>
        <w:rPr>
          <w:rFonts w:ascii="Calibri" w:hAnsi="Calibri"/>
        </w:rPr>
      </w:pPr>
    </w:p>
    <w:p w14:paraId="7CCBE34C" w14:textId="77777777" w:rsidR="008706F2" w:rsidRPr="008706F2" w:rsidRDefault="008706F2" w:rsidP="008706F2">
      <w:pPr>
        <w:spacing w:line="276" w:lineRule="auto"/>
        <w:rPr>
          <w:rFonts w:ascii="Calibri" w:hAnsi="Calibri"/>
        </w:rPr>
      </w:pPr>
      <w:r w:rsidRPr="008706F2">
        <w:rPr>
          <w:rFonts w:ascii="Calibri" w:hAnsi="Calibri"/>
        </w:rPr>
        <w:t xml:space="preserve">How can we understand God's discipline? If I don't want to misunderstand it, I don't want to be crushed by it, I don't want to dismiss it, how can I understand God's discipline? </w:t>
      </w:r>
    </w:p>
    <w:p w14:paraId="34DBE5D4" w14:textId="77777777" w:rsidR="008706F2" w:rsidRPr="008706F2" w:rsidRDefault="008706F2" w:rsidP="008706F2">
      <w:pPr>
        <w:spacing w:line="276" w:lineRule="auto"/>
        <w:rPr>
          <w:rFonts w:ascii="Calibri" w:hAnsi="Calibri"/>
        </w:rPr>
      </w:pPr>
    </w:p>
    <w:p w14:paraId="730CBC5F" w14:textId="77777777" w:rsidR="008706F2" w:rsidRPr="008706F2" w:rsidRDefault="008706F2" w:rsidP="008706F2">
      <w:pPr>
        <w:spacing w:line="276" w:lineRule="auto"/>
        <w:rPr>
          <w:rFonts w:ascii="Calibri" w:hAnsi="Calibri"/>
          <w:b/>
          <w:bCs/>
        </w:rPr>
      </w:pPr>
      <w:r w:rsidRPr="008706F2">
        <w:rPr>
          <w:rFonts w:ascii="Calibri" w:hAnsi="Calibri"/>
          <w:b/>
          <w:bCs/>
        </w:rPr>
        <w:t>UNDERSTANDING GOD’S DISCIPLINE</w:t>
      </w:r>
    </w:p>
    <w:p w14:paraId="4AA377DB" w14:textId="77777777" w:rsidR="008706F2" w:rsidRPr="008706F2" w:rsidRDefault="008706F2" w:rsidP="008706F2">
      <w:pPr>
        <w:spacing w:line="276" w:lineRule="auto"/>
        <w:rPr>
          <w:rFonts w:ascii="Calibri" w:hAnsi="Calibri"/>
        </w:rPr>
      </w:pPr>
    </w:p>
    <w:p w14:paraId="7C39E366" w14:textId="77777777" w:rsidR="008706F2" w:rsidRPr="008706F2" w:rsidRDefault="008706F2" w:rsidP="008706F2">
      <w:pPr>
        <w:spacing w:line="276" w:lineRule="auto"/>
        <w:rPr>
          <w:rFonts w:ascii="Calibri" w:hAnsi="Calibri"/>
          <w:b/>
          <w:bCs/>
        </w:rPr>
      </w:pPr>
      <w:r w:rsidRPr="008706F2">
        <w:rPr>
          <w:rFonts w:ascii="Calibri" w:hAnsi="Calibri"/>
          <w:b/>
          <w:bCs/>
        </w:rPr>
        <w:t>1. GOD’S DISCIPLINE SHOWS ME THAT </w:t>
      </w:r>
      <w:r w:rsidRPr="008706F2">
        <w:rPr>
          <w:rFonts w:ascii="Calibri" w:hAnsi="Calibri"/>
          <w:b/>
          <w:bCs/>
          <w:u w:val="single"/>
        </w:rPr>
        <w:t>HE LOVES ME</w:t>
      </w:r>
      <w:r w:rsidRPr="008706F2">
        <w:rPr>
          <w:rFonts w:ascii="Calibri" w:hAnsi="Calibri"/>
          <w:b/>
          <w:bCs/>
        </w:rPr>
        <w:t>.</w:t>
      </w:r>
    </w:p>
    <w:p w14:paraId="53D5ADE6" w14:textId="77777777" w:rsidR="008706F2" w:rsidRPr="008706F2" w:rsidRDefault="008706F2" w:rsidP="008706F2">
      <w:pPr>
        <w:spacing w:line="276" w:lineRule="auto"/>
        <w:rPr>
          <w:rFonts w:ascii="Calibri" w:hAnsi="Calibri"/>
        </w:rPr>
      </w:pPr>
    </w:p>
    <w:p w14:paraId="477D357C" w14:textId="77777777" w:rsidR="008706F2" w:rsidRPr="008706F2" w:rsidRDefault="008706F2" w:rsidP="008706F2">
      <w:pPr>
        <w:spacing w:line="276" w:lineRule="auto"/>
        <w:rPr>
          <w:rFonts w:ascii="Calibri" w:hAnsi="Calibri"/>
        </w:rPr>
      </w:pPr>
      <w:r w:rsidRPr="008706F2">
        <w:rPr>
          <w:rFonts w:ascii="Calibri" w:hAnsi="Calibri"/>
        </w:rPr>
        <w:lastRenderedPageBreak/>
        <w:t xml:space="preserve">That's a sign of love. Parents, when you're correcting your kids, you do that because you don't want your kids to be brats. “I'm getting on your case because I care.” The moment that I quit correcting my kids is the moment that I quit showing love towards my children. God loves us. </w:t>
      </w:r>
    </w:p>
    <w:p w14:paraId="2979A33A" w14:textId="77777777" w:rsidR="008706F2" w:rsidRPr="008706F2" w:rsidRDefault="008706F2" w:rsidP="008706F2">
      <w:pPr>
        <w:spacing w:line="276" w:lineRule="auto"/>
        <w:rPr>
          <w:rFonts w:ascii="Calibri" w:hAnsi="Calibri"/>
        </w:rPr>
      </w:pPr>
    </w:p>
    <w:p w14:paraId="3A779EFE" w14:textId="77777777" w:rsidR="008706F2" w:rsidRPr="008706F2" w:rsidRDefault="008706F2" w:rsidP="008706F2">
      <w:pPr>
        <w:spacing w:line="276" w:lineRule="auto"/>
        <w:rPr>
          <w:rFonts w:ascii="Calibri" w:hAnsi="Calibri"/>
        </w:rPr>
      </w:pPr>
      <w:r w:rsidRPr="008706F2">
        <w:rPr>
          <w:rFonts w:ascii="Calibri" w:hAnsi="Calibri"/>
        </w:rPr>
        <w:t>“Because the Lord disciplines the one he loves,</w:t>
      </w:r>
      <w:r w:rsidRPr="008706F2">
        <w:rPr>
          <w:rFonts w:ascii="Calibri" w:hAnsi="Calibri"/>
          <w:b/>
          <w:bCs/>
        </w:rPr>
        <w:t> </w:t>
      </w:r>
      <w:r w:rsidRPr="008706F2">
        <w:rPr>
          <w:rFonts w:ascii="Calibri" w:hAnsi="Calibri"/>
        </w:rPr>
        <w:t>and he chastens everyone he accepts as his son” (Hebrews 12:6).</w:t>
      </w:r>
    </w:p>
    <w:p w14:paraId="1A1B5596" w14:textId="77777777" w:rsidR="008706F2" w:rsidRPr="008706F2" w:rsidRDefault="008706F2" w:rsidP="008706F2">
      <w:pPr>
        <w:spacing w:line="276" w:lineRule="auto"/>
        <w:rPr>
          <w:rFonts w:ascii="Calibri" w:hAnsi="Calibri"/>
        </w:rPr>
      </w:pPr>
    </w:p>
    <w:p w14:paraId="25AF10C5" w14:textId="77777777" w:rsidR="008706F2" w:rsidRPr="008706F2" w:rsidRDefault="008706F2" w:rsidP="008706F2">
      <w:pPr>
        <w:spacing w:line="276" w:lineRule="auto"/>
        <w:rPr>
          <w:rFonts w:ascii="Calibri" w:hAnsi="Calibri"/>
        </w:rPr>
      </w:pPr>
      <w:r w:rsidRPr="008706F2">
        <w:rPr>
          <w:rFonts w:ascii="Calibri" w:hAnsi="Calibri"/>
        </w:rPr>
        <w:t xml:space="preserve">It’s a sign of love and acceptance. I'm encouraging somebody today. God's discipline in your life is a sign of God's love for you. </w:t>
      </w:r>
    </w:p>
    <w:p w14:paraId="48230EA9" w14:textId="77777777" w:rsidR="008706F2" w:rsidRPr="008706F2" w:rsidRDefault="008706F2" w:rsidP="008706F2">
      <w:pPr>
        <w:spacing w:line="276" w:lineRule="auto"/>
        <w:rPr>
          <w:rFonts w:ascii="Calibri" w:hAnsi="Calibri"/>
        </w:rPr>
      </w:pPr>
    </w:p>
    <w:p w14:paraId="03F652F9" w14:textId="77777777" w:rsidR="008706F2" w:rsidRPr="008706F2" w:rsidRDefault="008706F2" w:rsidP="008706F2">
      <w:pPr>
        <w:spacing w:line="276" w:lineRule="auto"/>
        <w:rPr>
          <w:rFonts w:ascii="Calibri" w:hAnsi="Calibri"/>
        </w:rPr>
      </w:pPr>
      <w:r w:rsidRPr="008706F2">
        <w:rPr>
          <w:rFonts w:ascii="Calibri" w:hAnsi="Calibri"/>
        </w:rPr>
        <w:t>Sometimes God disciplines us through other people. Sometimes God disciplines us through the word of God. Sometimes the Holy Spirit just speaks to our hearts and corrects us. Sometimes God is very gentle in that.</w:t>
      </w:r>
    </w:p>
    <w:p w14:paraId="1BD9CB50" w14:textId="77777777" w:rsidR="008706F2" w:rsidRPr="008706F2" w:rsidRDefault="008706F2" w:rsidP="008706F2">
      <w:pPr>
        <w:spacing w:line="276" w:lineRule="auto"/>
        <w:rPr>
          <w:rFonts w:ascii="Calibri" w:hAnsi="Calibri"/>
        </w:rPr>
      </w:pPr>
    </w:p>
    <w:p w14:paraId="0D598007" w14:textId="74806A93" w:rsidR="008706F2" w:rsidRPr="008706F2" w:rsidRDefault="008706F2" w:rsidP="008706F2">
      <w:pPr>
        <w:spacing w:line="276" w:lineRule="auto"/>
        <w:rPr>
          <w:rFonts w:ascii="Calibri" w:hAnsi="Calibri"/>
        </w:rPr>
      </w:pPr>
      <w:r w:rsidRPr="008706F2">
        <w:rPr>
          <w:rFonts w:ascii="Calibri" w:hAnsi="Calibri"/>
        </w:rPr>
        <w:t>I have found in my own life</w:t>
      </w:r>
      <w:r w:rsidR="0049769C">
        <w:rPr>
          <w:rFonts w:ascii="Calibri" w:hAnsi="Calibri"/>
        </w:rPr>
        <w:t xml:space="preserve"> </w:t>
      </w:r>
      <w:r w:rsidRPr="008706F2">
        <w:rPr>
          <w:rFonts w:ascii="Calibri" w:hAnsi="Calibri"/>
        </w:rPr>
        <w:t>when I listen to the still, small voice of God</w:t>
      </w:r>
      <w:r w:rsidR="0049769C">
        <w:rPr>
          <w:rFonts w:ascii="Calibri" w:hAnsi="Calibri"/>
        </w:rPr>
        <w:t xml:space="preserve"> </w:t>
      </w:r>
      <w:r w:rsidRPr="008706F2">
        <w:rPr>
          <w:rFonts w:ascii="Calibri" w:hAnsi="Calibri"/>
        </w:rPr>
        <w:t>and God's discipline, that that prevents God from screaming at me later in discipline. I believe oftentimes God starts with the still, small voice. Then if we don't listen, the voice gets stronger and the circumstances get tougher. But many times God will just speak to our hearts through the Holy Spirit. He'll speak through His word. He will speak through those circumstances. These are warning signs. We need to heed what God is saying to us. We need to listen and receive that as God's love, not as “I'm such a terrible person.”</w:t>
      </w:r>
    </w:p>
    <w:p w14:paraId="3D91365A" w14:textId="77777777" w:rsidR="008706F2" w:rsidRPr="008706F2" w:rsidRDefault="008706F2" w:rsidP="008706F2">
      <w:pPr>
        <w:spacing w:line="276" w:lineRule="auto"/>
        <w:rPr>
          <w:rFonts w:ascii="Calibri" w:hAnsi="Calibri"/>
        </w:rPr>
      </w:pPr>
    </w:p>
    <w:p w14:paraId="06DF022D" w14:textId="77777777" w:rsidR="008706F2" w:rsidRPr="008706F2" w:rsidRDefault="008706F2" w:rsidP="008706F2">
      <w:pPr>
        <w:spacing w:line="276" w:lineRule="auto"/>
        <w:rPr>
          <w:rFonts w:ascii="Calibri" w:hAnsi="Calibri"/>
        </w:rPr>
      </w:pPr>
      <w:r w:rsidRPr="008706F2">
        <w:rPr>
          <w:rFonts w:ascii="Calibri" w:hAnsi="Calibri"/>
        </w:rPr>
        <w:t xml:space="preserve">The fact that the Lord brings about conviction of sin in our hearts and puts roadblocks in our path allows us to experience His love and God's protection in our lives. </w:t>
      </w:r>
    </w:p>
    <w:p w14:paraId="346325E8" w14:textId="77777777" w:rsidR="008706F2" w:rsidRPr="008706F2" w:rsidRDefault="008706F2" w:rsidP="008706F2">
      <w:pPr>
        <w:spacing w:line="276" w:lineRule="auto"/>
        <w:rPr>
          <w:rFonts w:ascii="Calibri" w:hAnsi="Calibri"/>
        </w:rPr>
      </w:pPr>
    </w:p>
    <w:p w14:paraId="5AB1F98A" w14:textId="77777777" w:rsidR="008706F2" w:rsidRPr="008706F2" w:rsidRDefault="008706F2" w:rsidP="008706F2">
      <w:pPr>
        <w:spacing w:line="276" w:lineRule="auto"/>
        <w:rPr>
          <w:rFonts w:ascii="Calibri" w:hAnsi="Calibri"/>
        </w:rPr>
      </w:pPr>
      <w:r w:rsidRPr="008706F2">
        <w:rPr>
          <w:rFonts w:ascii="Calibri" w:hAnsi="Calibri"/>
        </w:rPr>
        <w:t xml:space="preserve">We don't always associate bad things that happen in our life with God's discipline. I don't want you to be paranoid. Every time something doesn't work out the way it's supposed to, “Oh, I'm being disciplined.” That may not be the case. But God does discipline us at times when we need it to help us get to where we need to be, which is mature in Christ. That's what it is. It's a good sign. It's a sign of sonship. God sets those boundaries for us. </w:t>
      </w:r>
    </w:p>
    <w:p w14:paraId="78BF0F2D" w14:textId="77777777" w:rsidR="008706F2" w:rsidRPr="008706F2" w:rsidRDefault="008706F2" w:rsidP="008706F2">
      <w:pPr>
        <w:spacing w:line="276" w:lineRule="auto"/>
        <w:rPr>
          <w:rFonts w:ascii="Calibri" w:hAnsi="Calibri"/>
        </w:rPr>
      </w:pPr>
    </w:p>
    <w:p w14:paraId="54B62EB4" w14:textId="77777777" w:rsidR="008706F2" w:rsidRPr="008706F2" w:rsidRDefault="008706F2" w:rsidP="008706F2">
      <w:pPr>
        <w:spacing w:line="276" w:lineRule="auto"/>
        <w:rPr>
          <w:rFonts w:ascii="Calibri" w:hAnsi="Calibri"/>
        </w:rPr>
      </w:pPr>
      <w:r w:rsidRPr="008706F2">
        <w:rPr>
          <w:rFonts w:ascii="Calibri" w:hAnsi="Calibri"/>
        </w:rPr>
        <w:t xml:space="preserve">Thank God, God is not just our friend. God is a friend, but He's not just a friend. He's also a parent. Because He's a parent, He sets boundaries and disciplines us. That's part of His love. It shows God's love. </w:t>
      </w:r>
    </w:p>
    <w:p w14:paraId="6C2A84E2" w14:textId="77777777" w:rsidR="008706F2" w:rsidRPr="008706F2" w:rsidRDefault="008706F2" w:rsidP="008706F2">
      <w:pPr>
        <w:spacing w:line="276" w:lineRule="auto"/>
        <w:rPr>
          <w:rFonts w:ascii="Calibri" w:hAnsi="Calibri"/>
        </w:rPr>
      </w:pPr>
    </w:p>
    <w:p w14:paraId="3638B59B" w14:textId="77777777" w:rsidR="008706F2" w:rsidRPr="008706F2" w:rsidRDefault="008706F2" w:rsidP="008706F2">
      <w:pPr>
        <w:spacing w:line="276" w:lineRule="auto"/>
        <w:rPr>
          <w:rFonts w:ascii="Calibri" w:hAnsi="Calibri"/>
          <w:b/>
          <w:bCs/>
        </w:rPr>
      </w:pPr>
      <w:r w:rsidRPr="008706F2">
        <w:rPr>
          <w:rFonts w:ascii="Calibri" w:hAnsi="Calibri"/>
          <w:b/>
          <w:bCs/>
        </w:rPr>
        <w:t>2. GOD’S DISCIPLINE SHOWS ME THAT I </w:t>
      </w:r>
      <w:r w:rsidRPr="008706F2">
        <w:rPr>
          <w:rFonts w:ascii="Calibri" w:hAnsi="Calibri"/>
          <w:b/>
          <w:bCs/>
          <w:u w:val="single"/>
        </w:rPr>
        <w:t>BELONG</w:t>
      </w:r>
      <w:r w:rsidRPr="008706F2">
        <w:rPr>
          <w:rFonts w:ascii="Calibri" w:hAnsi="Calibri"/>
          <w:b/>
          <w:bCs/>
        </w:rPr>
        <w:t> TO HIM.</w:t>
      </w:r>
    </w:p>
    <w:p w14:paraId="389BDD8A" w14:textId="77777777" w:rsidR="008706F2" w:rsidRPr="008706F2" w:rsidRDefault="008706F2" w:rsidP="008706F2">
      <w:pPr>
        <w:spacing w:line="276" w:lineRule="auto"/>
        <w:rPr>
          <w:rFonts w:ascii="Calibri" w:hAnsi="Calibri"/>
        </w:rPr>
      </w:pPr>
    </w:p>
    <w:p w14:paraId="4E8ED5FE" w14:textId="77777777" w:rsidR="008706F2" w:rsidRPr="008706F2" w:rsidRDefault="008706F2" w:rsidP="008706F2">
      <w:pPr>
        <w:spacing w:line="276" w:lineRule="auto"/>
        <w:rPr>
          <w:rFonts w:ascii="Calibri" w:hAnsi="Calibri"/>
        </w:rPr>
      </w:pPr>
      <w:r w:rsidRPr="008706F2">
        <w:rPr>
          <w:rFonts w:ascii="Calibri" w:hAnsi="Calibri"/>
        </w:rPr>
        <w:lastRenderedPageBreak/>
        <w:t>“Endure hardship as discipline; God is treating you as his children. For what children are not disciplined by their father? If you are not disciplined—and everyone undergoes discipline—then you are not legitimate, not true sons and daughters at all” (Hebrews 12:7-8).</w:t>
      </w:r>
    </w:p>
    <w:p w14:paraId="58B44976" w14:textId="77777777" w:rsidR="008706F2" w:rsidRPr="008706F2" w:rsidRDefault="008706F2" w:rsidP="008706F2">
      <w:pPr>
        <w:spacing w:line="276" w:lineRule="auto"/>
        <w:rPr>
          <w:rFonts w:ascii="Calibri" w:hAnsi="Calibri"/>
        </w:rPr>
      </w:pPr>
    </w:p>
    <w:p w14:paraId="17732C0E" w14:textId="77777777" w:rsidR="008706F2" w:rsidRPr="008706F2" w:rsidRDefault="008706F2" w:rsidP="008706F2">
      <w:pPr>
        <w:spacing w:line="276" w:lineRule="auto"/>
        <w:rPr>
          <w:rFonts w:ascii="Calibri" w:hAnsi="Calibri"/>
        </w:rPr>
      </w:pPr>
      <w:r w:rsidRPr="008706F2">
        <w:rPr>
          <w:rFonts w:ascii="Calibri" w:hAnsi="Calibri"/>
        </w:rPr>
        <w:t xml:space="preserve">In other words, if God is not correcting you, then you're not part of His family. The correction of God is not for everybody. That's for His children. </w:t>
      </w:r>
    </w:p>
    <w:p w14:paraId="386DD60D" w14:textId="77777777" w:rsidR="008706F2" w:rsidRPr="008706F2" w:rsidRDefault="008706F2" w:rsidP="008706F2">
      <w:pPr>
        <w:spacing w:line="276" w:lineRule="auto"/>
        <w:rPr>
          <w:rFonts w:ascii="Calibri" w:hAnsi="Calibri"/>
        </w:rPr>
      </w:pPr>
    </w:p>
    <w:p w14:paraId="68B976B4" w14:textId="77777777" w:rsidR="008706F2" w:rsidRPr="008706F2" w:rsidRDefault="008706F2" w:rsidP="008706F2">
      <w:pPr>
        <w:spacing w:line="276" w:lineRule="auto"/>
        <w:rPr>
          <w:rFonts w:ascii="Calibri" w:hAnsi="Calibri"/>
        </w:rPr>
      </w:pPr>
      <w:r w:rsidRPr="008706F2">
        <w:rPr>
          <w:rFonts w:ascii="Calibri" w:hAnsi="Calibri"/>
        </w:rPr>
        <w:t xml:space="preserve">Last week, we established that every person is God's creation, but God's children are those that have put their faith in Jesus Christ. The reason that our correction is not punishment is because Jesus Christ took our punishment on the cross when He was crucified and then He rose again on the third day. Therefore, God is not punishing us; God is disciplining us. There's a huge difference. It is an indicator that we truly belong to God. </w:t>
      </w:r>
    </w:p>
    <w:p w14:paraId="2E0BCA42" w14:textId="77777777" w:rsidR="008706F2" w:rsidRPr="008706F2" w:rsidRDefault="008706F2" w:rsidP="008706F2">
      <w:pPr>
        <w:spacing w:line="276" w:lineRule="auto"/>
        <w:rPr>
          <w:rFonts w:ascii="Calibri" w:hAnsi="Calibri"/>
        </w:rPr>
      </w:pPr>
    </w:p>
    <w:p w14:paraId="155B0AEA" w14:textId="64067B01" w:rsidR="008706F2" w:rsidRPr="008706F2" w:rsidRDefault="008706F2" w:rsidP="008706F2">
      <w:pPr>
        <w:spacing w:line="276" w:lineRule="auto"/>
        <w:rPr>
          <w:rFonts w:ascii="Calibri" w:hAnsi="Calibri"/>
        </w:rPr>
      </w:pPr>
      <w:r w:rsidRPr="008706F2">
        <w:rPr>
          <w:rFonts w:ascii="Calibri" w:hAnsi="Calibri"/>
        </w:rPr>
        <w:t>I don't know if you've ever felt this way. As a teenager, I was always like, “If I go do that thing that everybody else is doing, I'll get caught. Nobody else gets caught. When I do it, I get caught.” Have you ever felt that way before? “I can't have any fun. I can't do that.” That's God's discipline. That's a blessing. That means you're called of God. You're redeemed of God. You're God's son</w:t>
      </w:r>
      <w:r w:rsidR="0049769C">
        <w:rPr>
          <w:rFonts w:ascii="Calibri" w:hAnsi="Calibri"/>
        </w:rPr>
        <w:t>. Y</w:t>
      </w:r>
      <w:r w:rsidRPr="008706F2">
        <w:rPr>
          <w:rFonts w:ascii="Calibri" w:hAnsi="Calibri"/>
        </w:rPr>
        <w:t xml:space="preserve">ou’re God's daughter. It's a privilege. God is looking out for you. God is protecting you. </w:t>
      </w:r>
    </w:p>
    <w:p w14:paraId="60BE6AAE" w14:textId="77777777" w:rsidR="008706F2" w:rsidRPr="008706F2" w:rsidRDefault="008706F2" w:rsidP="008706F2">
      <w:pPr>
        <w:spacing w:line="276" w:lineRule="auto"/>
        <w:rPr>
          <w:rFonts w:ascii="Calibri" w:hAnsi="Calibri"/>
        </w:rPr>
      </w:pPr>
    </w:p>
    <w:p w14:paraId="040F6D7B" w14:textId="77777777" w:rsidR="008706F2" w:rsidRPr="008706F2" w:rsidRDefault="008706F2" w:rsidP="008706F2">
      <w:pPr>
        <w:spacing w:line="276" w:lineRule="auto"/>
        <w:rPr>
          <w:rFonts w:ascii="Calibri" w:hAnsi="Calibri"/>
        </w:rPr>
      </w:pPr>
      <w:r w:rsidRPr="008706F2">
        <w:rPr>
          <w:rFonts w:ascii="Calibri" w:hAnsi="Calibri"/>
        </w:rPr>
        <w:t xml:space="preserve">My daughter is all excited because she's going to see my mom, Mimi, in a few weeks. She said, “Dad, Mimi lets me eat candy and drink Sprite for breakfast. Dad, did Mimi let you drink Sprite and eat candy for breakfast when you were a kid?” I said, “Are you kidding? My mom never let candy in the house.” The only time we had candy was around Halloween or Christmas. Other times, no candy. Mom didn't bust out the Snickers bars. It just went like that. Now that she's a grandma, she's feeding my kids Skittles for breakfast. Come on. I feel like I got ripped off a little bit as a kid. My daughter just assumed that's the way it's always been. I said, “Sweetheart, there is a big difference between a mama and a grandmama. There's a big difference between grandpa and dad. It isn't the same. I look forward to someday being able to feed my grandkids skittles for breakfast. But in the meantime, you can have eggs and bacon.” How about that? </w:t>
      </w:r>
    </w:p>
    <w:p w14:paraId="5EE7BA1C" w14:textId="77777777" w:rsidR="008706F2" w:rsidRPr="008706F2" w:rsidRDefault="008706F2" w:rsidP="008706F2">
      <w:pPr>
        <w:spacing w:line="276" w:lineRule="auto"/>
        <w:rPr>
          <w:rFonts w:ascii="Calibri" w:hAnsi="Calibri"/>
        </w:rPr>
      </w:pPr>
    </w:p>
    <w:p w14:paraId="7ADBA760" w14:textId="7795C2D0" w:rsidR="008706F2" w:rsidRPr="008706F2" w:rsidRDefault="008706F2" w:rsidP="008706F2">
      <w:pPr>
        <w:spacing w:line="276" w:lineRule="auto"/>
        <w:rPr>
          <w:rFonts w:ascii="Calibri" w:hAnsi="Calibri"/>
        </w:rPr>
      </w:pPr>
      <w:r w:rsidRPr="008706F2">
        <w:rPr>
          <w:rFonts w:ascii="Calibri" w:hAnsi="Calibri"/>
        </w:rPr>
        <w:t>I'm convinced of this. A lot of times we want God to be more of a grandpa than we do a loving father. A lot of people are seeking grandpa, not dad. But God is a loving Father. God corrects you. He’s saying, “That's my son. Not my grandson</w:t>
      </w:r>
      <w:r w:rsidR="0049769C">
        <w:rPr>
          <w:rFonts w:ascii="Calibri" w:hAnsi="Calibri"/>
        </w:rPr>
        <w:t>;</w:t>
      </w:r>
      <w:r w:rsidRPr="008706F2">
        <w:rPr>
          <w:rFonts w:ascii="Calibri" w:hAnsi="Calibri"/>
        </w:rPr>
        <w:t xml:space="preserve"> my son. I'm correcting him because I care.” </w:t>
      </w:r>
    </w:p>
    <w:p w14:paraId="57B0FA98" w14:textId="77777777" w:rsidR="008706F2" w:rsidRPr="008706F2" w:rsidRDefault="008706F2" w:rsidP="008706F2">
      <w:pPr>
        <w:spacing w:line="276" w:lineRule="auto"/>
        <w:rPr>
          <w:rFonts w:ascii="Calibri" w:hAnsi="Calibri"/>
        </w:rPr>
      </w:pPr>
    </w:p>
    <w:p w14:paraId="3B8A88A3" w14:textId="77777777" w:rsidR="008706F2" w:rsidRPr="008706F2" w:rsidRDefault="008706F2" w:rsidP="008706F2">
      <w:pPr>
        <w:spacing w:line="276" w:lineRule="auto"/>
        <w:rPr>
          <w:rFonts w:ascii="Calibri" w:hAnsi="Calibri"/>
        </w:rPr>
      </w:pPr>
      <w:r w:rsidRPr="008706F2">
        <w:rPr>
          <w:rFonts w:ascii="Calibri" w:hAnsi="Calibri"/>
        </w:rPr>
        <w:t xml:space="preserve">Several weeks ago, I was over at Chick-fil-A. The kids were playing in the playground. I looked in there and there was a bully of the playground of Chick-fil-A. Have you ever seen the big, heavy </w:t>
      </w:r>
      <w:r w:rsidRPr="008706F2">
        <w:rPr>
          <w:rFonts w:ascii="Calibri" w:hAnsi="Calibri"/>
        </w:rPr>
        <w:lastRenderedPageBreak/>
        <w:t>kid who is bossing all the kids around? He’s bossing my kids around. I'm getting a little irritated. I'm sure that kid had great parents. They were not paying attention. I was paying attention because my kids were upset. I wanted to go in there and read that kid the riot act. I wanted to go in there and straighten the bully out, like, “How dare you talk to my kids that way.” But I couldn't do it because that wasn't my kid. That wasn't my place.</w:t>
      </w:r>
    </w:p>
    <w:p w14:paraId="4CA8B2E0" w14:textId="77777777" w:rsidR="008706F2" w:rsidRPr="008706F2" w:rsidRDefault="008706F2" w:rsidP="008706F2">
      <w:pPr>
        <w:spacing w:line="276" w:lineRule="auto"/>
        <w:rPr>
          <w:rFonts w:ascii="Calibri" w:hAnsi="Calibri"/>
        </w:rPr>
      </w:pPr>
    </w:p>
    <w:p w14:paraId="7EE31729" w14:textId="3A5EADD9" w:rsidR="008706F2" w:rsidRPr="008706F2" w:rsidRDefault="008706F2" w:rsidP="008706F2">
      <w:pPr>
        <w:spacing w:line="276" w:lineRule="auto"/>
        <w:rPr>
          <w:rFonts w:ascii="Calibri" w:hAnsi="Calibri"/>
        </w:rPr>
      </w:pPr>
      <w:r w:rsidRPr="008706F2">
        <w:rPr>
          <w:rFonts w:ascii="Calibri" w:hAnsi="Calibri"/>
        </w:rPr>
        <w:t>Have you ever wanted to straighten somebody else's kid out? It's just hard because they aren't yours. But when you’re mine, that’s different. If my kid was a bully on the playground</w:t>
      </w:r>
      <w:r w:rsidR="0049769C">
        <w:rPr>
          <w:rFonts w:ascii="Calibri" w:hAnsi="Calibri"/>
        </w:rPr>
        <w:t>,</w:t>
      </w:r>
      <w:r w:rsidRPr="008706F2">
        <w:rPr>
          <w:rFonts w:ascii="Calibri" w:hAnsi="Calibri"/>
        </w:rPr>
        <w:t xml:space="preserve"> they would hear about it. They'd be busted. They would be in trouble. </w:t>
      </w:r>
    </w:p>
    <w:p w14:paraId="68FC6D4A" w14:textId="77777777" w:rsidR="008706F2" w:rsidRPr="008706F2" w:rsidRDefault="008706F2" w:rsidP="008706F2">
      <w:pPr>
        <w:spacing w:line="276" w:lineRule="auto"/>
        <w:rPr>
          <w:rFonts w:ascii="Calibri" w:hAnsi="Calibri"/>
        </w:rPr>
      </w:pPr>
    </w:p>
    <w:p w14:paraId="36F99137" w14:textId="77777777" w:rsidR="008706F2" w:rsidRPr="008706F2" w:rsidRDefault="008706F2" w:rsidP="008706F2">
      <w:pPr>
        <w:spacing w:line="276" w:lineRule="auto"/>
        <w:rPr>
          <w:rFonts w:ascii="Calibri" w:hAnsi="Calibri"/>
        </w:rPr>
      </w:pPr>
      <w:r w:rsidRPr="008706F2">
        <w:rPr>
          <w:rFonts w:ascii="Calibri" w:hAnsi="Calibri"/>
        </w:rPr>
        <w:t xml:space="preserve">God's discipline. We discipline our kids. When we discipline our kids, it actually teaches respect in the home. That's what Proverbs says. </w:t>
      </w:r>
    </w:p>
    <w:p w14:paraId="1F44C2F3" w14:textId="77777777" w:rsidR="008706F2" w:rsidRPr="008706F2" w:rsidRDefault="008706F2" w:rsidP="008706F2">
      <w:pPr>
        <w:spacing w:line="276" w:lineRule="auto"/>
        <w:rPr>
          <w:rFonts w:ascii="Calibri" w:hAnsi="Calibri"/>
        </w:rPr>
      </w:pPr>
    </w:p>
    <w:p w14:paraId="2BF7A132" w14:textId="77777777" w:rsidR="008706F2" w:rsidRPr="008706F2" w:rsidRDefault="008706F2" w:rsidP="008706F2">
      <w:pPr>
        <w:spacing w:line="276" w:lineRule="auto"/>
        <w:rPr>
          <w:rFonts w:ascii="Calibri" w:hAnsi="Calibri"/>
        </w:rPr>
      </w:pPr>
      <w:r w:rsidRPr="008706F2">
        <w:rPr>
          <w:rFonts w:ascii="Calibri" w:hAnsi="Calibri"/>
        </w:rPr>
        <w:t>“A rod and a reprimand impart wisdom, but a child left undisciplined disgraces its mother” (Proverbs 29:15).</w:t>
      </w:r>
    </w:p>
    <w:p w14:paraId="55EFC87D" w14:textId="77777777" w:rsidR="008706F2" w:rsidRPr="008706F2" w:rsidRDefault="008706F2" w:rsidP="008706F2">
      <w:pPr>
        <w:spacing w:line="276" w:lineRule="auto"/>
        <w:rPr>
          <w:rFonts w:ascii="Calibri" w:hAnsi="Calibri"/>
        </w:rPr>
      </w:pPr>
    </w:p>
    <w:p w14:paraId="6AEB4EA1" w14:textId="77777777" w:rsidR="008706F2" w:rsidRPr="008706F2" w:rsidRDefault="008706F2" w:rsidP="008706F2">
      <w:pPr>
        <w:spacing w:line="276" w:lineRule="auto"/>
        <w:rPr>
          <w:rFonts w:ascii="Calibri" w:hAnsi="Calibri"/>
        </w:rPr>
      </w:pPr>
      <w:r w:rsidRPr="008706F2">
        <w:rPr>
          <w:rFonts w:ascii="Calibri" w:hAnsi="Calibri"/>
        </w:rPr>
        <w:t xml:space="preserve">When we don’t correct and discipline kids, then they don’t respect their parents. The home is the place where discipline is to be taught. It’s not in the school system. We have some great schools. That's not where discipline is taught. Discipline is taught in the home. It's taught from mom, it's taught from dad. Parents, we need to discipline kids. When we fail to do that, our kids won't respect us. “The rod of correction imparts wisdom, but the child left to himself disgraces his mother.” When we don't discipline kids, they just wander off and do all kinds of weird things. </w:t>
      </w:r>
    </w:p>
    <w:p w14:paraId="603473EB" w14:textId="77777777" w:rsidR="008706F2" w:rsidRPr="008706F2" w:rsidRDefault="008706F2" w:rsidP="008706F2">
      <w:pPr>
        <w:spacing w:line="276" w:lineRule="auto"/>
        <w:rPr>
          <w:rFonts w:ascii="Calibri" w:hAnsi="Calibri"/>
        </w:rPr>
      </w:pPr>
    </w:p>
    <w:p w14:paraId="574FDAE8" w14:textId="77777777" w:rsidR="008706F2" w:rsidRPr="008706F2" w:rsidRDefault="008706F2" w:rsidP="008706F2">
      <w:pPr>
        <w:spacing w:line="276" w:lineRule="auto"/>
        <w:rPr>
          <w:rFonts w:ascii="Calibri" w:hAnsi="Calibri"/>
        </w:rPr>
      </w:pPr>
      <w:r w:rsidRPr="008706F2">
        <w:rPr>
          <w:rFonts w:ascii="Calibri" w:hAnsi="Calibri"/>
        </w:rPr>
        <w:t xml:space="preserve">The same is true spiritually. When God does not correct us or if He did not correct us, we would only be left to our own devices and our own problems. </w:t>
      </w:r>
    </w:p>
    <w:p w14:paraId="2D8DDCA2" w14:textId="77777777" w:rsidR="008706F2" w:rsidRPr="008706F2" w:rsidRDefault="008706F2" w:rsidP="008706F2">
      <w:pPr>
        <w:spacing w:line="276" w:lineRule="auto"/>
        <w:rPr>
          <w:rFonts w:ascii="Calibri" w:hAnsi="Calibri"/>
        </w:rPr>
      </w:pPr>
    </w:p>
    <w:p w14:paraId="36561156" w14:textId="77777777" w:rsidR="008706F2" w:rsidRPr="008706F2" w:rsidRDefault="008706F2" w:rsidP="008706F2">
      <w:pPr>
        <w:spacing w:line="276" w:lineRule="auto"/>
        <w:rPr>
          <w:rFonts w:ascii="Calibri" w:hAnsi="Calibri"/>
        </w:rPr>
      </w:pPr>
      <w:r w:rsidRPr="008706F2">
        <w:rPr>
          <w:rFonts w:ascii="Calibri" w:hAnsi="Calibri"/>
        </w:rPr>
        <w:t xml:space="preserve">Here's the beautiful thing. When kids are disciplined properly, they bring honor to the parents. When the kids are grown and the kids are honoring Jesus, walking with God, and they're doing what they were taught in the home, it brings honor to the parents. That's what happens. That's a harvest of righteousness, the Bible says. That's a good thing. There's a payoff. </w:t>
      </w:r>
    </w:p>
    <w:p w14:paraId="1EE3EBF5" w14:textId="77777777" w:rsidR="008706F2" w:rsidRPr="008706F2" w:rsidRDefault="008706F2" w:rsidP="008706F2">
      <w:pPr>
        <w:spacing w:line="276" w:lineRule="auto"/>
        <w:rPr>
          <w:rFonts w:ascii="Calibri" w:hAnsi="Calibri"/>
        </w:rPr>
      </w:pPr>
    </w:p>
    <w:p w14:paraId="28DFD612" w14:textId="77777777" w:rsidR="008706F2" w:rsidRPr="008706F2" w:rsidRDefault="008706F2" w:rsidP="008706F2">
      <w:pPr>
        <w:spacing w:line="276" w:lineRule="auto"/>
        <w:rPr>
          <w:rFonts w:ascii="Calibri" w:hAnsi="Calibri"/>
        </w:rPr>
      </w:pPr>
      <w:r w:rsidRPr="008706F2">
        <w:rPr>
          <w:rFonts w:ascii="Calibri" w:hAnsi="Calibri"/>
        </w:rPr>
        <w:t xml:space="preserve">God's discipline in our life not only shows that I belong to God, it not only shows that God loves me, but it also shows that God sees potential in my life. I'm encouraging somebody today – God's correcting you, but God's correcting you because He sees what you could become in Christ. </w:t>
      </w:r>
    </w:p>
    <w:p w14:paraId="2E242FA1" w14:textId="77777777" w:rsidR="008706F2" w:rsidRPr="008706F2" w:rsidRDefault="008706F2" w:rsidP="008706F2">
      <w:pPr>
        <w:spacing w:line="276" w:lineRule="auto"/>
        <w:rPr>
          <w:rFonts w:ascii="Calibri" w:hAnsi="Calibri"/>
        </w:rPr>
      </w:pPr>
    </w:p>
    <w:p w14:paraId="3D440B14" w14:textId="77777777" w:rsidR="008706F2" w:rsidRPr="008706F2" w:rsidRDefault="008706F2" w:rsidP="008706F2">
      <w:pPr>
        <w:spacing w:line="276" w:lineRule="auto"/>
        <w:rPr>
          <w:rFonts w:ascii="Calibri" w:hAnsi="Calibri"/>
        </w:rPr>
      </w:pPr>
      <w:r w:rsidRPr="008706F2">
        <w:rPr>
          <w:rFonts w:ascii="Calibri" w:hAnsi="Calibri"/>
        </w:rPr>
        <w:lastRenderedPageBreak/>
        <w:t xml:space="preserve">“But God disciplines us for our good, in order that we may share in his holiness” (Hebrews 12:10). </w:t>
      </w:r>
    </w:p>
    <w:p w14:paraId="7669E510" w14:textId="77777777" w:rsidR="008706F2" w:rsidRPr="008706F2" w:rsidRDefault="008706F2" w:rsidP="008706F2">
      <w:pPr>
        <w:spacing w:line="276" w:lineRule="auto"/>
        <w:rPr>
          <w:rFonts w:ascii="Calibri" w:hAnsi="Calibri"/>
        </w:rPr>
      </w:pPr>
    </w:p>
    <w:p w14:paraId="57859F1B" w14:textId="77777777" w:rsidR="008706F2" w:rsidRPr="008706F2" w:rsidRDefault="008706F2" w:rsidP="008706F2">
      <w:pPr>
        <w:spacing w:line="276" w:lineRule="auto"/>
        <w:rPr>
          <w:rFonts w:ascii="Calibri" w:hAnsi="Calibri"/>
        </w:rPr>
      </w:pPr>
      <w:r w:rsidRPr="008706F2">
        <w:rPr>
          <w:rFonts w:ascii="Calibri" w:hAnsi="Calibri"/>
        </w:rPr>
        <w:t>I know His holiness may sound like eating mothballs today. But when there is Christlikeness in our life, that is where the hand of blessing comes. If you want God to bless your life, let God correct you. Receive the correction and get on the right course with God.</w:t>
      </w:r>
    </w:p>
    <w:p w14:paraId="3C35B83C" w14:textId="77777777" w:rsidR="008706F2" w:rsidRPr="008706F2" w:rsidRDefault="008706F2" w:rsidP="008706F2">
      <w:pPr>
        <w:spacing w:line="276" w:lineRule="auto"/>
        <w:rPr>
          <w:rFonts w:ascii="Calibri" w:hAnsi="Calibri"/>
        </w:rPr>
      </w:pPr>
    </w:p>
    <w:p w14:paraId="73E99F13" w14:textId="77777777" w:rsidR="008706F2" w:rsidRPr="008706F2" w:rsidRDefault="008706F2" w:rsidP="008706F2">
      <w:pPr>
        <w:spacing w:line="276" w:lineRule="auto"/>
        <w:rPr>
          <w:rFonts w:ascii="Calibri" w:hAnsi="Calibri"/>
        </w:rPr>
      </w:pPr>
      <w:r w:rsidRPr="008706F2">
        <w:rPr>
          <w:rFonts w:ascii="Calibri" w:hAnsi="Calibri"/>
        </w:rPr>
        <w:t xml:space="preserve">A harvest of righteousness is coming. </w:t>
      </w:r>
    </w:p>
    <w:p w14:paraId="64888E77" w14:textId="77777777" w:rsidR="008706F2" w:rsidRPr="008706F2" w:rsidRDefault="008706F2" w:rsidP="008706F2">
      <w:pPr>
        <w:spacing w:line="276" w:lineRule="auto"/>
        <w:rPr>
          <w:rFonts w:ascii="Calibri" w:hAnsi="Calibri"/>
        </w:rPr>
      </w:pPr>
    </w:p>
    <w:p w14:paraId="65CE6117" w14:textId="77777777" w:rsidR="008706F2" w:rsidRPr="008706F2" w:rsidRDefault="008706F2" w:rsidP="008706F2">
      <w:pPr>
        <w:spacing w:line="276" w:lineRule="auto"/>
        <w:rPr>
          <w:rFonts w:ascii="Calibri" w:hAnsi="Calibri"/>
        </w:rPr>
      </w:pPr>
      <w:r w:rsidRPr="008706F2">
        <w:rPr>
          <w:rFonts w:ascii="Calibri" w:hAnsi="Calibri"/>
        </w:rPr>
        <w:t xml:space="preserve">“No discipline seems pleasant at the time, but painful. Later on, however, it produces a harvest of righteousness and peace for those who have been trained by it” (Hebrews 12:11). </w:t>
      </w:r>
    </w:p>
    <w:p w14:paraId="396FA4D8" w14:textId="77777777" w:rsidR="008706F2" w:rsidRPr="008706F2" w:rsidRDefault="008706F2" w:rsidP="008706F2">
      <w:pPr>
        <w:spacing w:line="276" w:lineRule="auto"/>
        <w:rPr>
          <w:rFonts w:ascii="Calibri" w:hAnsi="Calibri"/>
        </w:rPr>
      </w:pPr>
    </w:p>
    <w:p w14:paraId="0B13C51E" w14:textId="77777777" w:rsidR="008706F2" w:rsidRPr="008706F2" w:rsidRDefault="008706F2" w:rsidP="008706F2">
      <w:pPr>
        <w:spacing w:line="276" w:lineRule="auto"/>
        <w:rPr>
          <w:rFonts w:ascii="Calibri" w:hAnsi="Calibri"/>
        </w:rPr>
      </w:pPr>
      <w:r w:rsidRPr="008706F2">
        <w:rPr>
          <w:rFonts w:ascii="Calibri" w:hAnsi="Calibri"/>
        </w:rPr>
        <w:t xml:space="preserve">The Bible says sin is fun for a season. Sin is awesome for a little while. The only problem is when we sow those seeds of sin, there’s a harvest. You reap what you sow. It was amazing in the moment, but look what I've created. </w:t>
      </w:r>
    </w:p>
    <w:p w14:paraId="107DD0CA" w14:textId="77777777" w:rsidR="008706F2" w:rsidRPr="008706F2" w:rsidRDefault="008706F2" w:rsidP="008706F2">
      <w:pPr>
        <w:spacing w:line="276" w:lineRule="auto"/>
        <w:rPr>
          <w:rFonts w:ascii="Calibri" w:hAnsi="Calibri"/>
        </w:rPr>
      </w:pPr>
    </w:p>
    <w:p w14:paraId="45BF9466" w14:textId="3FF9EEAA" w:rsidR="008706F2" w:rsidRPr="008706F2" w:rsidRDefault="008706F2" w:rsidP="008706F2">
      <w:pPr>
        <w:spacing w:line="276" w:lineRule="auto"/>
        <w:rPr>
          <w:rFonts w:ascii="Calibri" w:hAnsi="Calibri"/>
        </w:rPr>
      </w:pPr>
      <w:r w:rsidRPr="008706F2">
        <w:rPr>
          <w:rFonts w:ascii="Calibri" w:hAnsi="Calibri"/>
        </w:rPr>
        <w:t>The same is true spiritually. When you follow the Lord's plan and walk in Christ's likeness, walk in holiness with God, you don't see the harvest immediately. A lot of times we're doing the right things, we're honoring God</w:t>
      </w:r>
      <w:r w:rsidR="00B31D69">
        <w:rPr>
          <w:rFonts w:ascii="Calibri" w:hAnsi="Calibri"/>
        </w:rPr>
        <w:t xml:space="preserve"> </w:t>
      </w:r>
      <w:r w:rsidRPr="008706F2">
        <w:rPr>
          <w:rFonts w:ascii="Calibri" w:hAnsi="Calibri"/>
        </w:rPr>
        <w:t>and we're like, “I don't see the harvest.” But I want you to know the day of harvest is coming. “A harvest of righteousness.”</w:t>
      </w:r>
    </w:p>
    <w:p w14:paraId="61ACDDAD" w14:textId="77777777" w:rsidR="008706F2" w:rsidRPr="008706F2" w:rsidRDefault="008706F2" w:rsidP="008706F2">
      <w:pPr>
        <w:spacing w:line="276" w:lineRule="auto"/>
        <w:rPr>
          <w:rFonts w:ascii="Calibri" w:hAnsi="Calibri"/>
        </w:rPr>
      </w:pPr>
    </w:p>
    <w:p w14:paraId="3FC120C5" w14:textId="77777777" w:rsidR="008706F2" w:rsidRPr="008706F2" w:rsidRDefault="008706F2" w:rsidP="008706F2">
      <w:pPr>
        <w:spacing w:line="276" w:lineRule="auto"/>
        <w:rPr>
          <w:rFonts w:ascii="Calibri" w:hAnsi="Calibri"/>
        </w:rPr>
      </w:pPr>
      <w:r w:rsidRPr="008706F2">
        <w:rPr>
          <w:rFonts w:ascii="Calibri" w:hAnsi="Calibri"/>
        </w:rPr>
        <w:t>Notice the Bible says, “And joy.” You want to find joy. You want to find purpose. You want to find fulfillment in your life. Align your life with the purposes of God. The harvest is coming. It's a harvest of righteousness. You’ve got to sow those seeds, water them, fertilize them. But when the seeds of righteousness and holiness begin to take root and they begin to sprout, the blessing in your life will blow you away.</w:t>
      </w:r>
    </w:p>
    <w:p w14:paraId="6F13071F" w14:textId="77777777" w:rsidR="008706F2" w:rsidRPr="008706F2" w:rsidRDefault="008706F2" w:rsidP="008706F2">
      <w:pPr>
        <w:spacing w:line="276" w:lineRule="auto"/>
        <w:rPr>
          <w:rFonts w:ascii="Calibri" w:hAnsi="Calibri"/>
        </w:rPr>
      </w:pPr>
    </w:p>
    <w:p w14:paraId="48051D22" w14:textId="77777777" w:rsidR="008706F2" w:rsidRPr="008706F2" w:rsidRDefault="008706F2" w:rsidP="008706F2">
      <w:pPr>
        <w:spacing w:line="276" w:lineRule="auto"/>
        <w:rPr>
          <w:rFonts w:ascii="Calibri" w:hAnsi="Calibri"/>
          <w:b/>
          <w:bCs/>
        </w:rPr>
      </w:pPr>
      <w:r w:rsidRPr="008706F2">
        <w:rPr>
          <w:rFonts w:ascii="Calibri" w:hAnsi="Calibri"/>
          <w:b/>
          <w:bCs/>
        </w:rPr>
        <w:t>3. GOD’S DISCIPLINE SHOWS ME I HAVE </w:t>
      </w:r>
      <w:r w:rsidRPr="008706F2">
        <w:rPr>
          <w:rFonts w:ascii="Calibri" w:hAnsi="Calibri"/>
          <w:b/>
          <w:bCs/>
          <w:u w:val="single"/>
        </w:rPr>
        <w:t>POTENTIAL</w:t>
      </w:r>
      <w:r w:rsidRPr="008706F2">
        <w:rPr>
          <w:rFonts w:ascii="Calibri" w:hAnsi="Calibri"/>
          <w:b/>
          <w:bCs/>
        </w:rPr>
        <w:t>.</w:t>
      </w:r>
    </w:p>
    <w:p w14:paraId="073B7859" w14:textId="77777777" w:rsidR="008706F2" w:rsidRPr="008706F2" w:rsidRDefault="008706F2" w:rsidP="008706F2">
      <w:pPr>
        <w:spacing w:line="276" w:lineRule="auto"/>
        <w:rPr>
          <w:rFonts w:ascii="Calibri" w:hAnsi="Calibri"/>
        </w:rPr>
      </w:pPr>
    </w:p>
    <w:p w14:paraId="0F849D64" w14:textId="77777777" w:rsidR="008706F2" w:rsidRPr="008706F2" w:rsidRDefault="008706F2" w:rsidP="008706F2">
      <w:pPr>
        <w:spacing w:line="276" w:lineRule="auto"/>
        <w:rPr>
          <w:rFonts w:ascii="Calibri" w:hAnsi="Calibri"/>
        </w:rPr>
      </w:pPr>
      <w:r w:rsidRPr="008706F2">
        <w:rPr>
          <w:rFonts w:ascii="Calibri" w:hAnsi="Calibri"/>
        </w:rPr>
        <w:t xml:space="preserve">God's discipline is His love. God says, “I see potential in you.” It's God's way of preparing you. </w:t>
      </w:r>
    </w:p>
    <w:p w14:paraId="6D96BB80" w14:textId="77777777" w:rsidR="008706F2" w:rsidRPr="008706F2" w:rsidRDefault="008706F2" w:rsidP="008706F2">
      <w:pPr>
        <w:spacing w:line="276" w:lineRule="auto"/>
        <w:rPr>
          <w:rFonts w:ascii="Calibri" w:hAnsi="Calibri"/>
        </w:rPr>
      </w:pPr>
    </w:p>
    <w:p w14:paraId="4AA403DA" w14:textId="1DDE9EA2" w:rsidR="008706F2" w:rsidRPr="008706F2" w:rsidRDefault="008706F2" w:rsidP="008706F2">
      <w:pPr>
        <w:spacing w:line="276" w:lineRule="auto"/>
        <w:rPr>
          <w:rFonts w:ascii="Calibri" w:hAnsi="Calibri"/>
        </w:rPr>
      </w:pPr>
      <w:r w:rsidRPr="008706F2">
        <w:rPr>
          <w:rFonts w:ascii="Calibri" w:hAnsi="Calibri"/>
        </w:rPr>
        <w:t xml:space="preserve">I remember the very first high school </w:t>
      </w:r>
      <w:r w:rsidR="00B31D69">
        <w:rPr>
          <w:rFonts w:ascii="Calibri" w:hAnsi="Calibri"/>
        </w:rPr>
        <w:t xml:space="preserve">varsity </w:t>
      </w:r>
      <w:r w:rsidRPr="008706F2">
        <w:rPr>
          <w:rFonts w:ascii="Calibri" w:hAnsi="Calibri"/>
        </w:rPr>
        <w:t>basketball game that I started o</w:t>
      </w:r>
      <w:r w:rsidR="00B31D69">
        <w:rPr>
          <w:rFonts w:ascii="Calibri" w:hAnsi="Calibri"/>
        </w:rPr>
        <w:t>n</w:t>
      </w:r>
      <w:r w:rsidRPr="008706F2">
        <w:rPr>
          <w:rFonts w:ascii="Calibri" w:hAnsi="Calibri"/>
        </w:rPr>
        <w:t xml:space="preserve">, I was so nervous. My shoulders were up to my ears the whole time. I was so uptight. I didn't have any trouble coming off the bench, but now I'm a starter. I turned the ball over the first three or four times down the court in the first quarter. The coach was lighting me up, screaming at me. He pulled me out of the game, embarrassed me. It was awful. I thought, “This is terrible.” This was Friday night. </w:t>
      </w:r>
    </w:p>
    <w:p w14:paraId="1134A0D5" w14:textId="77777777" w:rsidR="008706F2" w:rsidRPr="008706F2" w:rsidRDefault="008706F2" w:rsidP="008706F2">
      <w:pPr>
        <w:spacing w:line="276" w:lineRule="auto"/>
        <w:rPr>
          <w:rFonts w:ascii="Calibri" w:hAnsi="Calibri"/>
        </w:rPr>
      </w:pPr>
    </w:p>
    <w:p w14:paraId="2B0ACEAB" w14:textId="1B965720" w:rsidR="008706F2" w:rsidRPr="008706F2" w:rsidRDefault="008706F2" w:rsidP="008706F2">
      <w:pPr>
        <w:spacing w:line="276" w:lineRule="auto"/>
        <w:rPr>
          <w:rFonts w:ascii="Calibri" w:hAnsi="Calibri"/>
        </w:rPr>
      </w:pPr>
      <w:r w:rsidRPr="008706F2">
        <w:rPr>
          <w:rFonts w:ascii="Calibri" w:hAnsi="Calibri"/>
        </w:rPr>
        <w:t>Monday afternoon</w:t>
      </w:r>
      <w:r w:rsidR="00B31D69">
        <w:rPr>
          <w:rFonts w:ascii="Calibri" w:hAnsi="Calibri"/>
        </w:rPr>
        <w:t>,</w:t>
      </w:r>
      <w:r w:rsidRPr="008706F2">
        <w:rPr>
          <w:rFonts w:ascii="Calibri" w:hAnsi="Calibri"/>
        </w:rPr>
        <w:t xml:space="preserve"> we</w:t>
      </w:r>
      <w:r w:rsidR="00B31D69">
        <w:rPr>
          <w:rFonts w:ascii="Calibri" w:hAnsi="Calibri"/>
        </w:rPr>
        <w:t xml:space="preserve"> we</w:t>
      </w:r>
      <w:r w:rsidRPr="008706F2">
        <w:rPr>
          <w:rFonts w:ascii="Calibri" w:hAnsi="Calibri"/>
        </w:rPr>
        <w:t xml:space="preserve">re in study hall with the basketball team watching film and guess what film </w:t>
      </w:r>
      <w:r w:rsidR="00B31D69">
        <w:rPr>
          <w:rFonts w:ascii="Calibri" w:hAnsi="Calibri"/>
        </w:rPr>
        <w:t>wa</w:t>
      </w:r>
      <w:r w:rsidRPr="008706F2">
        <w:rPr>
          <w:rFonts w:ascii="Calibri" w:hAnsi="Calibri"/>
        </w:rPr>
        <w:t xml:space="preserve">s the worst? </w:t>
      </w:r>
      <w:r w:rsidR="00B31D69">
        <w:rPr>
          <w:rFonts w:ascii="Calibri" w:hAnsi="Calibri"/>
        </w:rPr>
        <w:t>T</w:t>
      </w:r>
      <w:r w:rsidRPr="008706F2">
        <w:rPr>
          <w:rFonts w:ascii="Calibri" w:hAnsi="Calibri"/>
        </w:rPr>
        <w:t xml:space="preserve">hen you get screamed at again. Then you see what you did and you're so embarrassed. The coach </w:t>
      </w:r>
      <w:r w:rsidR="00B31D69">
        <w:rPr>
          <w:rFonts w:ascii="Calibri" w:hAnsi="Calibri"/>
        </w:rPr>
        <w:t>wa</w:t>
      </w:r>
      <w:r w:rsidRPr="008706F2">
        <w:rPr>
          <w:rFonts w:ascii="Calibri" w:hAnsi="Calibri"/>
        </w:rPr>
        <w:t xml:space="preserve">s totally going off on me. All my teammates </w:t>
      </w:r>
      <w:r w:rsidR="00B31D69">
        <w:rPr>
          <w:rFonts w:ascii="Calibri" w:hAnsi="Calibri"/>
        </w:rPr>
        <w:t>wer</w:t>
      </w:r>
      <w:r w:rsidRPr="008706F2">
        <w:rPr>
          <w:rFonts w:ascii="Calibri" w:hAnsi="Calibri"/>
        </w:rPr>
        <w:t>e there. I d</w:t>
      </w:r>
      <w:r w:rsidR="00B31D69">
        <w:rPr>
          <w:rFonts w:ascii="Calibri" w:hAnsi="Calibri"/>
        </w:rPr>
        <w:t>idn</w:t>
      </w:r>
      <w:r w:rsidRPr="008706F2">
        <w:rPr>
          <w:rFonts w:ascii="Calibri" w:hAnsi="Calibri"/>
        </w:rPr>
        <w:t xml:space="preserve">'t have any defense. I played terrible. It just is what it is. I thought, “I'm going to be demoted to the freshmen girls B team tomorrow. Coach is putting me out.” </w:t>
      </w:r>
    </w:p>
    <w:p w14:paraId="58A72DF1" w14:textId="77777777" w:rsidR="008706F2" w:rsidRPr="008706F2" w:rsidRDefault="008706F2" w:rsidP="008706F2">
      <w:pPr>
        <w:spacing w:line="276" w:lineRule="auto"/>
        <w:rPr>
          <w:rFonts w:ascii="Calibri" w:hAnsi="Calibri"/>
        </w:rPr>
      </w:pPr>
    </w:p>
    <w:p w14:paraId="209A5CC1" w14:textId="71993A18" w:rsidR="008706F2" w:rsidRPr="008706F2" w:rsidRDefault="008706F2" w:rsidP="008706F2">
      <w:pPr>
        <w:spacing w:line="276" w:lineRule="auto"/>
        <w:rPr>
          <w:rFonts w:ascii="Calibri" w:hAnsi="Calibri"/>
        </w:rPr>
      </w:pPr>
      <w:r w:rsidRPr="008706F2">
        <w:rPr>
          <w:rFonts w:ascii="Calibri" w:hAnsi="Calibri"/>
        </w:rPr>
        <w:t xml:space="preserve">The next night, I started again. Coach put me back in the game as a starter and I played better and better. I realized at the end of the season that the coach really did believe in me, even though I didn't really feel like he did. </w:t>
      </w:r>
    </w:p>
    <w:p w14:paraId="5CE528A9" w14:textId="77777777" w:rsidR="008706F2" w:rsidRPr="008706F2" w:rsidRDefault="008706F2" w:rsidP="008706F2">
      <w:pPr>
        <w:spacing w:line="276" w:lineRule="auto"/>
        <w:rPr>
          <w:rFonts w:ascii="Calibri" w:hAnsi="Calibri"/>
        </w:rPr>
      </w:pPr>
    </w:p>
    <w:p w14:paraId="5E55BF59" w14:textId="416B160F" w:rsidR="008706F2" w:rsidRPr="008706F2" w:rsidRDefault="008706F2" w:rsidP="008706F2">
      <w:pPr>
        <w:spacing w:line="276" w:lineRule="auto"/>
        <w:rPr>
          <w:rFonts w:ascii="Calibri" w:hAnsi="Calibri"/>
        </w:rPr>
      </w:pPr>
      <w:r w:rsidRPr="008706F2">
        <w:rPr>
          <w:rFonts w:ascii="Calibri" w:hAnsi="Calibri"/>
        </w:rPr>
        <w:t xml:space="preserve">I was thinking about that the other day because I coach a kids’ soccer team. I coach rec league. The kids that I always scream at the most are the kids </w:t>
      </w:r>
      <w:r w:rsidR="00B31D69">
        <w:rPr>
          <w:rFonts w:ascii="Calibri" w:hAnsi="Calibri"/>
        </w:rPr>
        <w:t xml:space="preserve">who </w:t>
      </w:r>
      <w:r w:rsidRPr="008706F2">
        <w:rPr>
          <w:rFonts w:ascii="Calibri" w:hAnsi="Calibri"/>
        </w:rPr>
        <w:t>have the most potential. I play in a non-competitive league. We have 9 kids on the team and there are always like 7 kids who are really excited to be there and a couple of them are really good. Then there are 2 wallflower kids</w:t>
      </w:r>
      <w:r w:rsidR="00B31D69">
        <w:rPr>
          <w:rFonts w:ascii="Calibri" w:hAnsi="Calibri"/>
        </w:rPr>
        <w:t>, t</w:t>
      </w:r>
      <w:r w:rsidRPr="008706F2">
        <w:rPr>
          <w:rFonts w:ascii="Calibri" w:hAnsi="Calibri"/>
        </w:rPr>
        <w:t xml:space="preserve">he kids whose parents made them play. Every season this is true. I always have one kid who's a hypochondriac kid. They're sick all the time. It's always too hot or too cold. I'm like, “Honey, why did you sign up?” Then you always have the other kid that's staring into outer space, looking at planets and birds, playing in the dirt. </w:t>
      </w:r>
    </w:p>
    <w:p w14:paraId="1A9A9F03" w14:textId="77777777" w:rsidR="008706F2" w:rsidRPr="008706F2" w:rsidRDefault="008706F2" w:rsidP="008706F2">
      <w:pPr>
        <w:spacing w:line="276" w:lineRule="auto"/>
        <w:rPr>
          <w:rFonts w:ascii="Calibri" w:hAnsi="Calibri"/>
        </w:rPr>
      </w:pPr>
    </w:p>
    <w:p w14:paraId="38D2FC39" w14:textId="77777777" w:rsidR="008706F2" w:rsidRPr="008706F2" w:rsidRDefault="008706F2" w:rsidP="008706F2">
      <w:pPr>
        <w:spacing w:line="276" w:lineRule="auto"/>
        <w:rPr>
          <w:rFonts w:ascii="Calibri" w:hAnsi="Calibri"/>
        </w:rPr>
      </w:pPr>
      <w:r w:rsidRPr="008706F2">
        <w:rPr>
          <w:rFonts w:ascii="Calibri" w:hAnsi="Calibri"/>
        </w:rPr>
        <w:t xml:space="preserve">When we're practicing, everything the hypochondriac kid or the kid staring into space does, I'm like, “Good job.” They’ll be in warm-ups. There’s no goalie in the goal, they're going in to try and score. They trip over themselves. “Good job, Johnny. Way to go, buddy.” What am I supposed to say? </w:t>
      </w:r>
    </w:p>
    <w:p w14:paraId="1122F126" w14:textId="77777777" w:rsidR="008706F2" w:rsidRPr="008706F2" w:rsidRDefault="008706F2" w:rsidP="008706F2">
      <w:pPr>
        <w:spacing w:line="276" w:lineRule="auto"/>
        <w:rPr>
          <w:rFonts w:ascii="Calibri" w:hAnsi="Calibri"/>
        </w:rPr>
      </w:pPr>
    </w:p>
    <w:p w14:paraId="0489FB80" w14:textId="77777777" w:rsidR="008706F2" w:rsidRPr="008706F2" w:rsidRDefault="008706F2" w:rsidP="008706F2">
      <w:pPr>
        <w:spacing w:line="276" w:lineRule="auto"/>
        <w:rPr>
          <w:rFonts w:ascii="Calibri" w:hAnsi="Calibri"/>
        </w:rPr>
      </w:pPr>
      <w:r w:rsidRPr="008706F2">
        <w:rPr>
          <w:rFonts w:ascii="Calibri" w:hAnsi="Calibri"/>
        </w:rPr>
        <w:t>But some of the kids that are really good soccer players, when they don't do something right, I pull them aside and I'm like, “Hey, you can do better than that. Quit being a hog. Pass the ball. That guy was open. Come on. You’re a better player than that.”</w:t>
      </w:r>
    </w:p>
    <w:p w14:paraId="3C8215EC" w14:textId="77777777" w:rsidR="008706F2" w:rsidRPr="008706F2" w:rsidRDefault="008706F2" w:rsidP="008706F2">
      <w:pPr>
        <w:spacing w:line="276" w:lineRule="auto"/>
        <w:rPr>
          <w:rFonts w:ascii="Calibri" w:hAnsi="Calibri"/>
        </w:rPr>
      </w:pPr>
    </w:p>
    <w:p w14:paraId="658FCFF4" w14:textId="77777777" w:rsidR="008706F2" w:rsidRPr="008706F2" w:rsidRDefault="008706F2" w:rsidP="008706F2">
      <w:pPr>
        <w:spacing w:line="276" w:lineRule="auto"/>
        <w:rPr>
          <w:rFonts w:ascii="Calibri" w:hAnsi="Calibri"/>
        </w:rPr>
      </w:pPr>
      <w:r w:rsidRPr="008706F2">
        <w:rPr>
          <w:rFonts w:ascii="Calibri" w:hAnsi="Calibri"/>
        </w:rPr>
        <w:t xml:space="preserve">I have one kid who’s like LeBron in Game 7. Whenever we're behind, I go to him and say, “Now I need a goal.” He's like, “Coach, I'm bringing it.” He goes down and he scores. It's awesome. I'm harder on that kid than I am any other kid. Why? Because I see his potential. He has amazing potential. I see where he could go and I see what he could become. </w:t>
      </w:r>
    </w:p>
    <w:p w14:paraId="5929BFF2" w14:textId="77777777" w:rsidR="008706F2" w:rsidRPr="008706F2" w:rsidRDefault="008706F2" w:rsidP="008706F2">
      <w:pPr>
        <w:spacing w:line="276" w:lineRule="auto"/>
        <w:rPr>
          <w:rFonts w:ascii="Calibri" w:hAnsi="Calibri"/>
        </w:rPr>
      </w:pPr>
    </w:p>
    <w:p w14:paraId="31B58DDE" w14:textId="77777777" w:rsidR="008706F2" w:rsidRPr="008706F2" w:rsidRDefault="008706F2" w:rsidP="008706F2">
      <w:pPr>
        <w:spacing w:line="276" w:lineRule="auto"/>
        <w:rPr>
          <w:rFonts w:ascii="Calibri" w:hAnsi="Calibri"/>
        </w:rPr>
      </w:pPr>
      <w:r w:rsidRPr="008706F2">
        <w:rPr>
          <w:rFonts w:ascii="Calibri" w:hAnsi="Calibri"/>
        </w:rPr>
        <w:t>If you're a hypochondriac, you have no potential. I've given up on you. I am not helping you. I can't do anything to fix you. I'm sending you home to mama.</w:t>
      </w:r>
    </w:p>
    <w:p w14:paraId="1D104728" w14:textId="77777777" w:rsidR="008706F2" w:rsidRPr="008706F2" w:rsidRDefault="008706F2" w:rsidP="008706F2">
      <w:pPr>
        <w:spacing w:line="276" w:lineRule="auto"/>
        <w:rPr>
          <w:rFonts w:ascii="Calibri" w:hAnsi="Calibri"/>
        </w:rPr>
      </w:pPr>
    </w:p>
    <w:p w14:paraId="14868447" w14:textId="77777777" w:rsidR="008706F2" w:rsidRPr="008706F2" w:rsidRDefault="008706F2" w:rsidP="008706F2">
      <w:pPr>
        <w:spacing w:line="276" w:lineRule="auto"/>
        <w:rPr>
          <w:rFonts w:ascii="Calibri" w:hAnsi="Calibri"/>
        </w:rPr>
      </w:pPr>
      <w:r w:rsidRPr="008706F2">
        <w:rPr>
          <w:rFonts w:ascii="Calibri" w:hAnsi="Calibri"/>
        </w:rPr>
        <w:lastRenderedPageBreak/>
        <w:t xml:space="preserve">I believe that when God looks down out of heaven, he sees your potential today. He's like, “Oh my goodness, that guy could be an amazing leader for my kingdom. I'm going to be tough on him. I'm going to be like that coach, yelling and screaming. I'm going to be in his ear. I'm going to ride his case. He's going to think that I hate him at times. But there's a harvest of righteousness that's coming.” God sees your potential. </w:t>
      </w:r>
    </w:p>
    <w:p w14:paraId="078D5ADC" w14:textId="77777777" w:rsidR="008706F2" w:rsidRPr="008706F2" w:rsidRDefault="008706F2" w:rsidP="008706F2">
      <w:pPr>
        <w:spacing w:line="276" w:lineRule="auto"/>
        <w:rPr>
          <w:rFonts w:ascii="Calibri" w:hAnsi="Calibri"/>
        </w:rPr>
      </w:pPr>
    </w:p>
    <w:p w14:paraId="529DC61F" w14:textId="153CE7B9" w:rsidR="008706F2" w:rsidRPr="008706F2" w:rsidRDefault="008706F2" w:rsidP="008706F2">
      <w:pPr>
        <w:spacing w:line="276" w:lineRule="auto"/>
        <w:rPr>
          <w:rFonts w:ascii="Calibri" w:hAnsi="Calibri"/>
        </w:rPr>
      </w:pPr>
      <w:r w:rsidRPr="008706F2">
        <w:rPr>
          <w:rFonts w:ascii="Calibri" w:hAnsi="Calibri"/>
        </w:rPr>
        <w:t xml:space="preserve">By the way, God sees some potential in your life that nobody else sees. That's why He's God. That's why He's your </w:t>
      </w:r>
      <w:proofErr w:type="gramStart"/>
      <w:r w:rsidR="00B31D69">
        <w:rPr>
          <w:rFonts w:ascii="Calibri" w:hAnsi="Calibri"/>
        </w:rPr>
        <w:t>F</w:t>
      </w:r>
      <w:r w:rsidRPr="008706F2">
        <w:rPr>
          <w:rFonts w:ascii="Calibri" w:hAnsi="Calibri"/>
        </w:rPr>
        <w:t>ather</w:t>
      </w:r>
      <w:proofErr w:type="gramEnd"/>
      <w:r w:rsidRPr="008706F2">
        <w:rPr>
          <w:rFonts w:ascii="Calibri" w:hAnsi="Calibri"/>
        </w:rPr>
        <w:t xml:space="preserve">. I see potential in my kids. I'm not sure if anybody else does, but I see it because I’m their dad. God sees potential in you. Don't be discouraged today. Be encouraged today by God's discipline. </w:t>
      </w:r>
    </w:p>
    <w:p w14:paraId="09C681C9" w14:textId="77777777" w:rsidR="008706F2" w:rsidRPr="008706F2" w:rsidRDefault="008706F2" w:rsidP="008706F2">
      <w:pPr>
        <w:spacing w:line="276" w:lineRule="auto"/>
        <w:rPr>
          <w:rFonts w:ascii="Calibri" w:hAnsi="Calibri"/>
        </w:rPr>
      </w:pPr>
    </w:p>
    <w:p w14:paraId="1F6DAC6D" w14:textId="77777777" w:rsidR="008706F2" w:rsidRPr="008706F2" w:rsidRDefault="008706F2" w:rsidP="008706F2">
      <w:pPr>
        <w:spacing w:line="276" w:lineRule="auto"/>
        <w:rPr>
          <w:rFonts w:ascii="Calibri" w:hAnsi="Calibri"/>
        </w:rPr>
      </w:pPr>
      <w:r w:rsidRPr="008706F2">
        <w:rPr>
          <w:rFonts w:ascii="Calibri" w:hAnsi="Calibri"/>
        </w:rPr>
        <w:t xml:space="preserve">The result of discipline is short-term pain and long-term gain. It’s going to hurt for a while. It stinks. I love the honesty of the Bible. </w:t>
      </w:r>
    </w:p>
    <w:p w14:paraId="4D7C921C" w14:textId="77777777" w:rsidR="008706F2" w:rsidRPr="008706F2" w:rsidRDefault="008706F2" w:rsidP="008706F2">
      <w:pPr>
        <w:spacing w:line="276" w:lineRule="auto"/>
        <w:rPr>
          <w:rFonts w:ascii="Calibri" w:hAnsi="Calibri"/>
        </w:rPr>
      </w:pPr>
    </w:p>
    <w:p w14:paraId="3EFE2512" w14:textId="77777777" w:rsidR="008706F2" w:rsidRPr="008706F2" w:rsidRDefault="008706F2" w:rsidP="008706F2">
      <w:pPr>
        <w:spacing w:line="276" w:lineRule="auto"/>
        <w:rPr>
          <w:rFonts w:ascii="Calibri" w:hAnsi="Calibri"/>
        </w:rPr>
      </w:pPr>
      <w:r w:rsidRPr="008706F2">
        <w:rPr>
          <w:rFonts w:ascii="Calibri" w:hAnsi="Calibri"/>
        </w:rPr>
        <w:t>“No discipline seems pleasant at the time” (Hebrews 12:11).</w:t>
      </w:r>
    </w:p>
    <w:p w14:paraId="36E108C5" w14:textId="77777777" w:rsidR="008706F2" w:rsidRPr="008706F2" w:rsidRDefault="008706F2" w:rsidP="008706F2">
      <w:pPr>
        <w:spacing w:line="276" w:lineRule="auto"/>
        <w:rPr>
          <w:rFonts w:ascii="Calibri" w:hAnsi="Calibri"/>
        </w:rPr>
      </w:pPr>
    </w:p>
    <w:p w14:paraId="06C89565" w14:textId="1CA254BE" w:rsidR="008706F2" w:rsidRPr="008706F2" w:rsidRDefault="008706F2" w:rsidP="008706F2">
      <w:pPr>
        <w:spacing w:line="276" w:lineRule="auto"/>
        <w:rPr>
          <w:rFonts w:ascii="Calibri" w:hAnsi="Calibri"/>
        </w:rPr>
      </w:pPr>
      <w:r w:rsidRPr="008706F2">
        <w:rPr>
          <w:rFonts w:ascii="Calibri" w:hAnsi="Calibri"/>
        </w:rPr>
        <w:t xml:space="preserve">Thank you, word of God, for getting that straight. That’s exactly right. It’s rough. It is bad. But </w:t>
      </w:r>
      <w:r w:rsidR="00B31D69">
        <w:rPr>
          <w:rFonts w:ascii="Calibri" w:hAnsi="Calibri"/>
        </w:rPr>
        <w:t>we</w:t>
      </w:r>
      <w:r w:rsidRPr="008706F2">
        <w:rPr>
          <w:rFonts w:ascii="Calibri" w:hAnsi="Calibri"/>
        </w:rPr>
        <w:t xml:space="preserve"> have to focus on what is to come later on. </w:t>
      </w:r>
    </w:p>
    <w:p w14:paraId="5817F1EC" w14:textId="77777777" w:rsidR="008706F2" w:rsidRPr="008706F2" w:rsidRDefault="008706F2" w:rsidP="008706F2">
      <w:pPr>
        <w:spacing w:line="276" w:lineRule="auto"/>
        <w:rPr>
          <w:rFonts w:ascii="Calibri" w:hAnsi="Calibri"/>
        </w:rPr>
      </w:pPr>
    </w:p>
    <w:p w14:paraId="29A8C759" w14:textId="77777777" w:rsidR="008706F2" w:rsidRPr="008706F2" w:rsidRDefault="008706F2" w:rsidP="008706F2">
      <w:pPr>
        <w:spacing w:line="276" w:lineRule="auto"/>
        <w:rPr>
          <w:rFonts w:ascii="Calibri" w:hAnsi="Calibri"/>
        </w:rPr>
      </w:pPr>
      <w:r w:rsidRPr="008706F2">
        <w:rPr>
          <w:rFonts w:ascii="Calibri" w:hAnsi="Calibri"/>
        </w:rPr>
        <w:t>“Later on, it produces a harvest of righteousness and peace for those who have been trained by it” (Hebrews 12:12).</w:t>
      </w:r>
    </w:p>
    <w:p w14:paraId="4AF4684A" w14:textId="77777777" w:rsidR="008706F2" w:rsidRPr="008706F2" w:rsidRDefault="008706F2" w:rsidP="008706F2">
      <w:pPr>
        <w:spacing w:line="276" w:lineRule="auto"/>
        <w:rPr>
          <w:rFonts w:ascii="Calibri" w:hAnsi="Calibri"/>
        </w:rPr>
      </w:pPr>
    </w:p>
    <w:p w14:paraId="1D51B940" w14:textId="77777777" w:rsidR="008706F2" w:rsidRPr="008706F2" w:rsidRDefault="008706F2" w:rsidP="008706F2">
      <w:pPr>
        <w:spacing w:line="276" w:lineRule="auto"/>
        <w:rPr>
          <w:rFonts w:ascii="Calibri" w:hAnsi="Calibri"/>
        </w:rPr>
      </w:pPr>
      <w:r w:rsidRPr="008706F2">
        <w:rPr>
          <w:rFonts w:ascii="Calibri" w:hAnsi="Calibri"/>
        </w:rPr>
        <w:t>If you go through God's correction and you haven't been trained by it, then you don't get the benefits of the harvest of righteousness. We have to be trained by it. We have to welcome it. We have to grow through it. We have to adjust our lifestyle, our thinking, our attitude, our goal. We have to make adjustments. When we make those adjustments, then that's when we benefit by it. We have been trained by it.</w:t>
      </w:r>
    </w:p>
    <w:p w14:paraId="633C81F9" w14:textId="77777777" w:rsidR="008706F2" w:rsidRPr="008706F2" w:rsidRDefault="008706F2" w:rsidP="008706F2">
      <w:pPr>
        <w:spacing w:line="276" w:lineRule="auto"/>
        <w:rPr>
          <w:rFonts w:ascii="Calibri" w:hAnsi="Calibri"/>
        </w:rPr>
      </w:pPr>
    </w:p>
    <w:p w14:paraId="2353105D" w14:textId="77777777" w:rsidR="008706F2" w:rsidRPr="008706F2" w:rsidRDefault="008706F2" w:rsidP="008706F2">
      <w:pPr>
        <w:spacing w:line="276" w:lineRule="auto"/>
        <w:rPr>
          <w:rFonts w:ascii="Calibri" w:hAnsi="Calibri"/>
        </w:rPr>
      </w:pPr>
      <w:r w:rsidRPr="008706F2">
        <w:rPr>
          <w:rFonts w:ascii="Calibri" w:hAnsi="Calibri"/>
        </w:rPr>
        <w:t xml:space="preserve">Are you being trained by God's discipline or are you resisting it? The Bible doesn't say you just endure it. It says you're trained by it. When you train by it, you learn from it. </w:t>
      </w:r>
    </w:p>
    <w:p w14:paraId="44A790A2" w14:textId="77777777" w:rsidR="008706F2" w:rsidRPr="008706F2" w:rsidRDefault="008706F2" w:rsidP="008706F2">
      <w:pPr>
        <w:spacing w:line="276" w:lineRule="auto"/>
        <w:rPr>
          <w:rFonts w:ascii="Calibri" w:hAnsi="Calibri"/>
        </w:rPr>
      </w:pPr>
    </w:p>
    <w:p w14:paraId="6B647050" w14:textId="32A8D164" w:rsidR="008706F2" w:rsidRPr="008706F2" w:rsidRDefault="008706F2" w:rsidP="008706F2">
      <w:pPr>
        <w:spacing w:line="276" w:lineRule="auto"/>
        <w:rPr>
          <w:rFonts w:ascii="Calibri" w:hAnsi="Calibri"/>
        </w:rPr>
      </w:pPr>
      <w:r w:rsidRPr="008706F2">
        <w:rPr>
          <w:rFonts w:ascii="Calibri" w:hAnsi="Calibri"/>
        </w:rPr>
        <w:t xml:space="preserve">Do you remember Mr. Miyagi and the Karate Kid? </w:t>
      </w:r>
      <w:r w:rsidR="00B31D69">
        <w:rPr>
          <w:rFonts w:ascii="Calibri" w:hAnsi="Calibri"/>
        </w:rPr>
        <w:t>(</w:t>
      </w:r>
      <w:r w:rsidRPr="008706F2">
        <w:rPr>
          <w:rFonts w:ascii="Calibri" w:hAnsi="Calibri"/>
        </w:rPr>
        <w:t>We're getting theological today.</w:t>
      </w:r>
      <w:r w:rsidR="00B31D69">
        <w:rPr>
          <w:rFonts w:ascii="Calibri" w:hAnsi="Calibri"/>
        </w:rPr>
        <w:t>)</w:t>
      </w:r>
      <w:r w:rsidRPr="008706F2">
        <w:rPr>
          <w:rFonts w:ascii="Calibri" w:hAnsi="Calibri"/>
        </w:rPr>
        <w:t xml:space="preserve"> Daniel is scrubbing his deck and he's painting the house for four days. There's that climactic point, that turning point in the movie. Daniel is ticked. I think he uses some expletives. He comes to Mr. Miyagi. He's like, “You're wasting my time.” Mr. Miyagi is going fishing. </w:t>
      </w:r>
      <w:r w:rsidR="00B31D69">
        <w:rPr>
          <w:rFonts w:ascii="Calibri" w:hAnsi="Calibri"/>
        </w:rPr>
        <w:t>Daniel i</w:t>
      </w:r>
      <w:r w:rsidRPr="008706F2">
        <w:rPr>
          <w:rFonts w:ascii="Calibri" w:hAnsi="Calibri"/>
        </w:rPr>
        <w:t xml:space="preserve">s scrubbing the deck, painting the house, and waxing the car. Daniel is just mad. He's like, “You promised me you're going to make me a karate kung fu master. Instead, I'm just doing all your chores.” </w:t>
      </w:r>
    </w:p>
    <w:p w14:paraId="0735A8A0" w14:textId="77777777" w:rsidR="008706F2" w:rsidRPr="008706F2" w:rsidRDefault="008706F2" w:rsidP="008706F2">
      <w:pPr>
        <w:spacing w:line="276" w:lineRule="auto"/>
        <w:rPr>
          <w:rFonts w:ascii="Calibri" w:hAnsi="Calibri"/>
        </w:rPr>
      </w:pPr>
    </w:p>
    <w:p w14:paraId="3092A378" w14:textId="1175B77B" w:rsidR="008706F2" w:rsidRPr="008706F2" w:rsidRDefault="008706F2" w:rsidP="008706F2">
      <w:pPr>
        <w:spacing w:line="276" w:lineRule="auto"/>
        <w:rPr>
          <w:rFonts w:ascii="Calibri" w:hAnsi="Calibri"/>
        </w:rPr>
      </w:pPr>
      <w:r w:rsidRPr="008706F2">
        <w:rPr>
          <w:rFonts w:ascii="Calibri" w:hAnsi="Calibri"/>
        </w:rPr>
        <w:t>That evening, Mr. Miyagi shows him how the motions of painting the fence and how scrubbing the deck were helping him perfect some of the karate moves that he needed to develop in order to become a champion. All of a sudden, all of the days of hard work and all of the effort and stress and frustration started to click with Daniel. He realized, “I have been learning karate and I didn't even realize it.” Mr. Miyagi saw some potential in Daniel.</w:t>
      </w:r>
    </w:p>
    <w:p w14:paraId="049605EB" w14:textId="77777777" w:rsidR="008706F2" w:rsidRPr="008706F2" w:rsidRDefault="008706F2" w:rsidP="008706F2">
      <w:pPr>
        <w:spacing w:line="276" w:lineRule="auto"/>
        <w:rPr>
          <w:rFonts w:ascii="Calibri" w:hAnsi="Calibri"/>
        </w:rPr>
      </w:pPr>
    </w:p>
    <w:p w14:paraId="0A6DBB40" w14:textId="77777777" w:rsidR="008706F2" w:rsidRPr="008706F2" w:rsidRDefault="008706F2" w:rsidP="008706F2">
      <w:pPr>
        <w:spacing w:line="276" w:lineRule="auto"/>
        <w:rPr>
          <w:rFonts w:ascii="Calibri" w:hAnsi="Calibri"/>
        </w:rPr>
      </w:pPr>
      <w:r w:rsidRPr="008706F2">
        <w:rPr>
          <w:rFonts w:ascii="Calibri" w:hAnsi="Calibri"/>
        </w:rPr>
        <w:t xml:space="preserve">God sees some potential in you. Some of you are going through these motions, wax on and wax off. You're like, “Why am I doing that?” God says, “I am getting you ready.” No discipline seems pleasant at the time, but it's going to bring about a harvest of peace and a harvest of righteousness. Good things are about to come. </w:t>
      </w:r>
    </w:p>
    <w:p w14:paraId="2EB5468A" w14:textId="77777777" w:rsidR="008706F2" w:rsidRPr="008706F2" w:rsidRDefault="008706F2" w:rsidP="008706F2">
      <w:pPr>
        <w:spacing w:line="276" w:lineRule="auto"/>
        <w:rPr>
          <w:rFonts w:ascii="Calibri" w:hAnsi="Calibri"/>
        </w:rPr>
      </w:pPr>
    </w:p>
    <w:p w14:paraId="7B5FF020" w14:textId="0BE3C3E3" w:rsidR="008706F2" w:rsidRPr="008706F2" w:rsidRDefault="008706F2" w:rsidP="008706F2">
      <w:pPr>
        <w:spacing w:line="276" w:lineRule="auto"/>
        <w:rPr>
          <w:rFonts w:ascii="Calibri" w:hAnsi="Calibri"/>
        </w:rPr>
      </w:pPr>
      <w:r w:rsidRPr="008706F2">
        <w:rPr>
          <w:rFonts w:ascii="Calibri" w:hAnsi="Calibri"/>
        </w:rPr>
        <w:t xml:space="preserve">We'll submit to it and turn to God. God is a loving Father. He sees our potential. He calls us </w:t>
      </w:r>
      <w:r w:rsidR="00B31D69">
        <w:rPr>
          <w:rFonts w:ascii="Calibri" w:hAnsi="Calibri"/>
        </w:rPr>
        <w:t>Hi</w:t>
      </w:r>
      <w:r w:rsidRPr="008706F2">
        <w:rPr>
          <w:rFonts w:ascii="Calibri" w:hAnsi="Calibri"/>
        </w:rPr>
        <w:t>s sons and daughters. He disciplines us so that He can instruct us and develop us into the person that He so much wants us to be.</w:t>
      </w:r>
    </w:p>
    <w:p w14:paraId="2A8BED38" w14:textId="77777777" w:rsidR="008706F2" w:rsidRPr="008706F2" w:rsidRDefault="008706F2" w:rsidP="008706F2">
      <w:pPr>
        <w:spacing w:line="276" w:lineRule="auto"/>
        <w:rPr>
          <w:rFonts w:ascii="Calibri" w:hAnsi="Calibri"/>
        </w:rPr>
      </w:pPr>
    </w:p>
    <w:p w14:paraId="55183EE8" w14:textId="77777777" w:rsidR="008706F2" w:rsidRPr="008706F2" w:rsidRDefault="008706F2" w:rsidP="008706F2">
      <w:pPr>
        <w:spacing w:line="276" w:lineRule="auto"/>
        <w:rPr>
          <w:rFonts w:ascii="Calibri" w:hAnsi="Calibri"/>
        </w:rPr>
      </w:pPr>
      <w:r w:rsidRPr="008706F2">
        <w:rPr>
          <w:rFonts w:ascii="Calibri" w:hAnsi="Calibri"/>
        </w:rPr>
        <w:br w:type="page"/>
      </w:r>
    </w:p>
    <w:p w14:paraId="1E3221A6" w14:textId="77777777" w:rsidR="008706F2" w:rsidRPr="008706F2" w:rsidRDefault="008706F2" w:rsidP="008706F2">
      <w:pPr>
        <w:spacing w:line="276" w:lineRule="auto"/>
        <w:rPr>
          <w:rFonts w:ascii="Calibri" w:hAnsi="Calibri"/>
          <w:b/>
          <w:bCs/>
          <w:sz w:val="28"/>
          <w:szCs w:val="28"/>
          <w:u w:val="single"/>
        </w:rPr>
      </w:pPr>
      <w:r w:rsidRPr="008706F2">
        <w:rPr>
          <w:rFonts w:ascii="Calibri" w:hAnsi="Calibri"/>
          <w:b/>
          <w:bCs/>
          <w:sz w:val="28"/>
          <w:szCs w:val="28"/>
          <w:u w:val="single"/>
        </w:rPr>
        <w:lastRenderedPageBreak/>
        <w:t>OUTLINE</w:t>
      </w:r>
    </w:p>
    <w:p w14:paraId="0441AF35" w14:textId="77777777" w:rsidR="008706F2" w:rsidRPr="008706F2" w:rsidRDefault="008706F2" w:rsidP="008706F2">
      <w:pPr>
        <w:spacing w:line="276" w:lineRule="auto"/>
        <w:rPr>
          <w:rFonts w:ascii="Calibri" w:hAnsi="Calibri"/>
          <w:b/>
          <w:bCs/>
          <w:u w:val="single"/>
        </w:rPr>
      </w:pPr>
    </w:p>
    <w:p w14:paraId="66EB25D2" w14:textId="77777777" w:rsidR="008706F2" w:rsidRPr="008706F2" w:rsidRDefault="008706F2" w:rsidP="008706F2">
      <w:pPr>
        <w:spacing w:line="276" w:lineRule="auto"/>
        <w:rPr>
          <w:rFonts w:ascii="Calibri" w:hAnsi="Calibri"/>
          <w:b/>
          <w:bCs/>
        </w:rPr>
      </w:pPr>
      <w:r w:rsidRPr="008706F2">
        <w:rPr>
          <w:rFonts w:ascii="Calibri" w:hAnsi="Calibri"/>
          <w:b/>
          <w:bCs/>
        </w:rPr>
        <w:t>MISUNDERSTANDING GOD’S DISCIPLINE</w:t>
      </w:r>
    </w:p>
    <w:p w14:paraId="6616D183" w14:textId="77777777" w:rsidR="008706F2" w:rsidRPr="008706F2" w:rsidRDefault="008706F2" w:rsidP="008706F2">
      <w:pPr>
        <w:spacing w:line="276" w:lineRule="auto"/>
        <w:rPr>
          <w:rFonts w:ascii="Calibri" w:hAnsi="Calibri"/>
        </w:rPr>
      </w:pPr>
    </w:p>
    <w:p w14:paraId="147081D5" w14:textId="77777777" w:rsidR="008706F2" w:rsidRPr="008706F2" w:rsidRDefault="008706F2" w:rsidP="008706F2">
      <w:pPr>
        <w:spacing w:line="276" w:lineRule="auto"/>
        <w:rPr>
          <w:rFonts w:ascii="Calibri" w:hAnsi="Calibri"/>
          <w:b/>
          <w:bCs/>
        </w:rPr>
      </w:pPr>
      <w:r w:rsidRPr="008706F2">
        <w:rPr>
          <w:rFonts w:ascii="Calibri" w:hAnsi="Calibri"/>
          <w:b/>
          <w:bCs/>
        </w:rPr>
        <w:t>1. DON’T MAKE </w:t>
      </w:r>
      <w:r w:rsidRPr="008706F2">
        <w:rPr>
          <w:rFonts w:ascii="Calibri" w:hAnsi="Calibri"/>
          <w:b/>
          <w:bCs/>
          <w:u w:val="single"/>
        </w:rPr>
        <w:t>LIGHT OF IT</w:t>
      </w:r>
      <w:r w:rsidRPr="008706F2">
        <w:rPr>
          <w:rFonts w:ascii="Calibri" w:hAnsi="Calibri"/>
          <w:b/>
          <w:bCs/>
        </w:rPr>
        <w:t>.</w:t>
      </w:r>
    </w:p>
    <w:p w14:paraId="3B3189CB" w14:textId="77777777" w:rsidR="008706F2" w:rsidRPr="008706F2" w:rsidRDefault="008706F2" w:rsidP="008706F2">
      <w:pPr>
        <w:spacing w:line="276" w:lineRule="auto"/>
        <w:rPr>
          <w:rFonts w:ascii="Calibri" w:hAnsi="Calibri"/>
        </w:rPr>
      </w:pPr>
    </w:p>
    <w:p w14:paraId="767FFA2C" w14:textId="77777777" w:rsidR="008706F2" w:rsidRPr="008706F2" w:rsidRDefault="008706F2" w:rsidP="008706F2">
      <w:pPr>
        <w:spacing w:line="276" w:lineRule="auto"/>
        <w:rPr>
          <w:rFonts w:ascii="Calibri" w:hAnsi="Calibri"/>
          <w:b/>
          <w:bCs/>
        </w:rPr>
      </w:pPr>
      <w:r w:rsidRPr="008706F2">
        <w:rPr>
          <w:rFonts w:ascii="Calibri" w:hAnsi="Calibri"/>
          <w:b/>
          <w:bCs/>
        </w:rPr>
        <w:t>2. DON’T BE </w:t>
      </w:r>
      <w:r w:rsidRPr="008706F2">
        <w:rPr>
          <w:rFonts w:ascii="Calibri" w:hAnsi="Calibri"/>
          <w:b/>
          <w:bCs/>
          <w:u w:val="single"/>
        </w:rPr>
        <w:t>CRUSHED BY IT</w:t>
      </w:r>
      <w:r w:rsidRPr="008706F2">
        <w:rPr>
          <w:rFonts w:ascii="Calibri" w:hAnsi="Calibri"/>
          <w:b/>
          <w:bCs/>
        </w:rPr>
        <w:t>.</w:t>
      </w:r>
    </w:p>
    <w:p w14:paraId="26AD6A7D" w14:textId="77777777" w:rsidR="008706F2" w:rsidRPr="008706F2" w:rsidRDefault="008706F2" w:rsidP="008706F2">
      <w:pPr>
        <w:spacing w:line="276" w:lineRule="auto"/>
        <w:rPr>
          <w:rFonts w:ascii="Calibri" w:hAnsi="Calibri"/>
        </w:rPr>
      </w:pPr>
    </w:p>
    <w:p w14:paraId="65DB04AA" w14:textId="77777777" w:rsidR="008706F2" w:rsidRPr="008706F2" w:rsidRDefault="008706F2" w:rsidP="008706F2">
      <w:pPr>
        <w:spacing w:line="276" w:lineRule="auto"/>
        <w:rPr>
          <w:rFonts w:ascii="Calibri" w:hAnsi="Calibri"/>
          <w:b/>
          <w:bCs/>
        </w:rPr>
      </w:pPr>
      <w:r w:rsidRPr="008706F2">
        <w:rPr>
          <w:rFonts w:ascii="Calibri" w:hAnsi="Calibri"/>
          <w:b/>
          <w:bCs/>
        </w:rPr>
        <w:t>UNDERSTANDING GOD’S DISCIPLINE</w:t>
      </w:r>
    </w:p>
    <w:p w14:paraId="1E4EE3FF" w14:textId="77777777" w:rsidR="008706F2" w:rsidRPr="008706F2" w:rsidRDefault="008706F2" w:rsidP="008706F2">
      <w:pPr>
        <w:spacing w:line="276" w:lineRule="auto"/>
        <w:rPr>
          <w:rFonts w:ascii="Calibri" w:hAnsi="Calibri"/>
        </w:rPr>
      </w:pPr>
    </w:p>
    <w:p w14:paraId="538D793D" w14:textId="77777777" w:rsidR="008706F2" w:rsidRPr="008706F2" w:rsidRDefault="008706F2" w:rsidP="008706F2">
      <w:pPr>
        <w:spacing w:line="276" w:lineRule="auto"/>
        <w:rPr>
          <w:rFonts w:ascii="Calibri" w:hAnsi="Calibri"/>
          <w:b/>
          <w:bCs/>
        </w:rPr>
      </w:pPr>
      <w:r w:rsidRPr="008706F2">
        <w:rPr>
          <w:rFonts w:ascii="Calibri" w:hAnsi="Calibri"/>
          <w:b/>
          <w:bCs/>
        </w:rPr>
        <w:t>1. GOD’S DISCIPLINE SHOWS ME THAT </w:t>
      </w:r>
      <w:r w:rsidRPr="008706F2">
        <w:rPr>
          <w:rFonts w:ascii="Calibri" w:hAnsi="Calibri"/>
          <w:b/>
          <w:bCs/>
          <w:u w:val="single"/>
        </w:rPr>
        <w:t>HE LOVES ME</w:t>
      </w:r>
      <w:r w:rsidRPr="008706F2">
        <w:rPr>
          <w:rFonts w:ascii="Calibri" w:hAnsi="Calibri"/>
          <w:b/>
          <w:bCs/>
        </w:rPr>
        <w:t>.</w:t>
      </w:r>
    </w:p>
    <w:p w14:paraId="7570FD90" w14:textId="77777777" w:rsidR="008706F2" w:rsidRPr="008706F2" w:rsidRDefault="008706F2" w:rsidP="008706F2">
      <w:pPr>
        <w:spacing w:line="276" w:lineRule="auto"/>
        <w:rPr>
          <w:rFonts w:ascii="Calibri" w:hAnsi="Calibri"/>
        </w:rPr>
      </w:pPr>
    </w:p>
    <w:p w14:paraId="0ABC6671" w14:textId="77777777" w:rsidR="008706F2" w:rsidRPr="008706F2" w:rsidRDefault="008706F2" w:rsidP="008706F2">
      <w:pPr>
        <w:spacing w:line="276" w:lineRule="auto"/>
        <w:rPr>
          <w:rFonts w:ascii="Calibri" w:hAnsi="Calibri"/>
        </w:rPr>
      </w:pPr>
      <w:r w:rsidRPr="008706F2">
        <w:rPr>
          <w:rFonts w:ascii="Calibri" w:hAnsi="Calibri"/>
        </w:rPr>
        <w:t>“…because the Lord disciplines the one he loves,</w:t>
      </w:r>
      <w:r w:rsidRPr="008706F2">
        <w:rPr>
          <w:rFonts w:ascii="Calibri" w:hAnsi="Calibri"/>
          <w:b/>
          <w:bCs/>
        </w:rPr>
        <w:t> </w:t>
      </w:r>
      <w:r w:rsidRPr="008706F2">
        <w:rPr>
          <w:rFonts w:ascii="Calibri" w:hAnsi="Calibri"/>
        </w:rPr>
        <w:t>and he chastens everyone he accepts as his son.”</w:t>
      </w:r>
      <w:r w:rsidRPr="008706F2">
        <w:rPr>
          <w:rFonts w:ascii="Calibri" w:hAnsi="Calibri"/>
        </w:rPr>
        <w:br/>
        <w:t>Hebrews 12:6 (NIV)</w:t>
      </w:r>
    </w:p>
    <w:p w14:paraId="78B2AA87" w14:textId="77777777" w:rsidR="008706F2" w:rsidRPr="008706F2" w:rsidRDefault="008706F2" w:rsidP="008706F2">
      <w:pPr>
        <w:spacing w:line="276" w:lineRule="auto"/>
        <w:rPr>
          <w:rFonts w:ascii="Calibri" w:hAnsi="Calibri"/>
        </w:rPr>
      </w:pPr>
    </w:p>
    <w:p w14:paraId="7945070F" w14:textId="77777777" w:rsidR="008706F2" w:rsidRPr="008706F2" w:rsidRDefault="008706F2" w:rsidP="008706F2">
      <w:pPr>
        <w:spacing w:line="276" w:lineRule="auto"/>
        <w:rPr>
          <w:rFonts w:ascii="Calibri" w:hAnsi="Calibri"/>
          <w:b/>
          <w:bCs/>
        </w:rPr>
      </w:pPr>
      <w:r w:rsidRPr="008706F2">
        <w:rPr>
          <w:rFonts w:ascii="Calibri" w:hAnsi="Calibri"/>
          <w:b/>
          <w:bCs/>
        </w:rPr>
        <w:t>2. GOD’S DISCIPLINE SHOWS ME THAT I </w:t>
      </w:r>
      <w:r w:rsidRPr="008706F2">
        <w:rPr>
          <w:rFonts w:ascii="Calibri" w:hAnsi="Calibri"/>
          <w:b/>
          <w:bCs/>
          <w:u w:val="single"/>
        </w:rPr>
        <w:t>BELONG</w:t>
      </w:r>
      <w:r w:rsidRPr="008706F2">
        <w:rPr>
          <w:rFonts w:ascii="Calibri" w:hAnsi="Calibri"/>
          <w:b/>
          <w:bCs/>
        </w:rPr>
        <w:t> TO HIM.</w:t>
      </w:r>
    </w:p>
    <w:p w14:paraId="682CBAC4" w14:textId="77777777" w:rsidR="008706F2" w:rsidRPr="008706F2" w:rsidRDefault="008706F2" w:rsidP="008706F2">
      <w:pPr>
        <w:spacing w:line="276" w:lineRule="auto"/>
        <w:rPr>
          <w:rFonts w:ascii="Calibri" w:hAnsi="Calibri"/>
        </w:rPr>
      </w:pPr>
    </w:p>
    <w:p w14:paraId="1705D5D6" w14:textId="77777777" w:rsidR="008706F2" w:rsidRPr="008706F2" w:rsidRDefault="008706F2" w:rsidP="008706F2">
      <w:pPr>
        <w:spacing w:line="276" w:lineRule="auto"/>
        <w:rPr>
          <w:rFonts w:ascii="Calibri" w:hAnsi="Calibri"/>
        </w:rPr>
      </w:pPr>
      <w:r w:rsidRPr="008706F2">
        <w:rPr>
          <w:rFonts w:ascii="Calibri" w:hAnsi="Calibri"/>
        </w:rPr>
        <w:t>“Endure hardship as discipline; God is treating you as his children. For what children are not disciplined by their father? If you are not disciplined—and everyone undergoes discipline—then you are not legitimate, not true sons and daughters at all.”</w:t>
      </w:r>
      <w:r w:rsidRPr="008706F2">
        <w:rPr>
          <w:rFonts w:ascii="Calibri" w:hAnsi="Calibri"/>
        </w:rPr>
        <w:br/>
        <w:t>Hebrews 12:7-8 (NIV)</w:t>
      </w:r>
    </w:p>
    <w:p w14:paraId="55E9240B" w14:textId="77777777" w:rsidR="008706F2" w:rsidRPr="008706F2" w:rsidRDefault="008706F2" w:rsidP="008706F2">
      <w:pPr>
        <w:spacing w:line="276" w:lineRule="auto"/>
        <w:rPr>
          <w:rFonts w:ascii="Calibri" w:hAnsi="Calibri"/>
        </w:rPr>
      </w:pPr>
    </w:p>
    <w:p w14:paraId="6C18A7C4" w14:textId="77777777" w:rsidR="008706F2" w:rsidRPr="008706F2" w:rsidRDefault="008706F2" w:rsidP="008706F2">
      <w:pPr>
        <w:spacing w:line="276" w:lineRule="auto"/>
        <w:rPr>
          <w:rFonts w:ascii="Calibri" w:hAnsi="Calibri"/>
          <w:b/>
          <w:bCs/>
        </w:rPr>
      </w:pPr>
      <w:r w:rsidRPr="008706F2">
        <w:rPr>
          <w:rFonts w:ascii="Calibri" w:hAnsi="Calibri"/>
          <w:b/>
          <w:bCs/>
        </w:rPr>
        <w:t>3. GOD’S DISCIPLINE SHOWS ME I HAVE </w:t>
      </w:r>
      <w:r w:rsidRPr="008706F2">
        <w:rPr>
          <w:rFonts w:ascii="Calibri" w:hAnsi="Calibri"/>
          <w:b/>
          <w:bCs/>
          <w:u w:val="single"/>
        </w:rPr>
        <w:t>POTENTIAL</w:t>
      </w:r>
      <w:r w:rsidRPr="008706F2">
        <w:rPr>
          <w:rFonts w:ascii="Calibri" w:hAnsi="Calibri"/>
          <w:b/>
          <w:bCs/>
        </w:rPr>
        <w:t>.</w:t>
      </w:r>
    </w:p>
    <w:p w14:paraId="08E8E804" w14:textId="77777777" w:rsidR="008706F2" w:rsidRPr="008706F2" w:rsidRDefault="008706F2" w:rsidP="008706F2">
      <w:pPr>
        <w:spacing w:line="276" w:lineRule="auto"/>
        <w:rPr>
          <w:rFonts w:ascii="Calibri" w:hAnsi="Calibri"/>
        </w:rPr>
      </w:pPr>
    </w:p>
    <w:p w14:paraId="6A19A4D0" w14:textId="77777777" w:rsidR="008706F2" w:rsidRPr="008706F2" w:rsidRDefault="008706F2" w:rsidP="008706F2">
      <w:pPr>
        <w:spacing w:line="276" w:lineRule="auto"/>
        <w:rPr>
          <w:rFonts w:ascii="Calibri" w:hAnsi="Calibri"/>
        </w:rPr>
      </w:pPr>
      <w:r w:rsidRPr="008706F2">
        <w:rPr>
          <w:rFonts w:ascii="Calibri" w:hAnsi="Calibri"/>
        </w:rPr>
        <w:t>“…but God disciplines us for our good, in order that we may share in his holiness. No discipline seems pleasant at the time, but painful. Later on, however, it produces a harvest of righteousness and peace for those who have been trained by it.”</w:t>
      </w:r>
      <w:r w:rsidRPr="008706F2">
        <w:rPr>
          <w:rFonts w:ascii="Calibri" w:hAnsi="Calibri"/>
        </w:rPr>
        <w:br/>
        <w:t>Hebrews 12:10-11 (NIV)</w:t>
      </w:r>
    </w:p>
    <w:p w14:paraId="12E548F9" w14:textId="5E2CDF9B" w:rsidR="009D7446" w:rsidRPr="00DC760B" w:rsidRDefault="009D7446" w:rsidP="009E4AB7">
      <w:pPr>
        <w:spacing w:line="276" w:lineRule="auto"/>
        <w:rPr>
          <w:rFonts w:ascii="Calibri" w:hAnsi="Calibri"/>
        </w:rPr>
      </w:pP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57880" w14:textId="77777777" w:rsidR="002912B1" w:rsidRDefault="002912B1">
      <w:r>
        <w:separator/>
      </w:r>
    </w:p>
  </w:endnote>
  <w:endnote w:type="continuationSeparator" w:id="0">
    <w:p w14:paraId="7ACE5660" w14:textId="77777777" w:rsidR="002912B1" w:rsidRDefault="002912B1">
      <w:r>
        <w:continuationSeparator/>
      </w:r>
    </w:p>
  </w:endnote>
  <w:endnote w:type="continuationNotice" w:id="1">
    <w:p w14:paraId="70AD0894" w14:textId="77777777" w:rsidR="002912B1" w:rsidRDefault="002912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FEA77" w14:textId="77777777" w:rsidR="001D0214" w:rsidRDefault="001D02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691064C3" w:rsidR="000D064C" w:rsidRPr="00E001F4" w:rsidRDefault="00A11D21" w:rsidP="00A11D21">
    <w:pPr>
      <w:pStyle w:val="Footer"/>
      <w:rPr>
        <w:rFonts w:ascii="Calibri" w:hAnsi="Calibri"/>
      </w:rPr>
    </w:pPr>
    <w:r>
      <w:rPr>
        <w:rFonts w:ascii="Calibri" w:hAnsi="Calibri"/>
        <w:b/>
        <w:bCs/>
      </w:rPr>
      <w:tab/>
    </w:r>
    <w:r w:rsidR="006B4E61">
      <w:rPr>
        <w:rFonts w:ascii="Calibri" w:hAnsi="Calibri"/>
        <w:b/>
        <w:bCs/>
      </w:rPr>
      <w:t>Daddy Issues</w:t>
    </w:r>
    <w:r w:rsidR="000D064C" w:rsidRPr="00E001F4">
      <w:rPr>
        <w:rFonts w:ascii="Calibri" w:hAnsi="Calibri"/>
        <w:b/>
        <w:bCs/>
      </w:rPr>
      <w:t>—</w:t>
    </w:r>
    <w:r w:rsidR="008706F2">
      <w:rPr>
        <w:rFonts w:ascii="Calibri" w:hAnsi="Calibri"/>
        <w:b/>
        <w:bCs/>
      </w:rPr>
      <w:t>Tough Love</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52656" w14:textId="77777777" w:rsidR="001D0214" w:rsidRDefault="001D02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297DC" w14:textId="77777777" w:rsidR="002912B1" w:rsidRDefault="002912B1">
      <w:r>
        <w:separator/>
      </w:r>
    </w:p>
  </w:footnote>
  <w:footnote w:type="continuationSeparator" w:id="0">
    <w:p w14:paraId="6DF6292B" w14:textId="77777777" w:rsidR="002912B1" w:rsidRDefault="002912B1">
      <w:r>
        <w:continuationSeparator/>
      </w:r>
    </w:p>
  </w:footnote>
  <w:footnote w:type="continuationNotice" w:id="1">
    <w:p w14:paraId="7C45FD24" w14:textId="77777777" w:rsidR="002912B1" w:rsidRDefault="002912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36952"/>
    <w:rsid w:val="000427BF"/>
    <w:rsid w:val="00045681"/>
    <w:rsid w:val="00046BD4"/>
    <w:rsid w:val="000529A4"/>
    <w:rsid w:val="000732B4"/>
    <w:rsid w:val="00082D3E"/>
    <w:rsid w:val="0008638E"/>
    <w:rsid w:val="000863BE"/>
    <w:rsid w:val="00092635"/>
    <w:rsid w:val="00095757"/>
    <w:rsid w:val="000966E0"/>
    <w:rsid w:val="000A14EA"/>
    <w:rsid w:val="000A5122"/>
    <w:rsid w:val="000B327E"/>
    <w:rsid w:val="000C04C2"/>
    <w:rsid w:val="000C27DD"/>
    <w:rsid w:val="000D064C"/>
    <w:rsid w:val="000D6515"/>
    <w:rsid w:val="000E5645"/>
    <w:rsid w:val="000F352B"/>
    <w:rsid w:val="000F3E99"/>
    <w:rsid w:val="000F78CC"/>
    <w:rsid w:val="00100E61"/>
    <w:rsid w:val="00101707"/>
    <w:rsid w:val="00112934"/>
    <w:rsid w:val="00115B54"/>
    <w:rsid w:val="001307E2"/>
    <w:rsid w:val="00134671"/>
    <w:rsid w:val="00135D5D"/>
    <w:rsid w:val="00144288"/>
    <w:rsid w:val="001461B1"/>
    <w:rsid w:val="001822A0"/>
    <w:rsid w:val="00185CA0"/>
    <w:rsid w:val="001903F1"/>
    <w:rsid w:val="001A2F4C"/>
    <w:rsid w:val="001A3BD3"/>
    <w:rsid w:val="001A4038"/>
    <w:rsid w:val="001C6DAF"/>
    <w:rsid w:val="001D0214"/>
    <w:rsid w:val="001E3993"/>
    <w:rsid w:val="001F2E97"/>
    <w:rsid w:val="001F736C"/>
    <w:rsid w:val="002252B6"/>
    <w:rsid w:val="002255D9"/>
    <w:rsid w:val="002358DC"/>
    <w:rsid w:val="00236AB3"/>
    <w:rsid w:val="00255946"/>
    <w:rsid w:val="00271B7B"/>
    <w:rsid w:val="00274BB9"/>
    <w:rsid w:val="0028034F"/>
    <w:rsid w:val="00285843"/>
    <w:rsid w:val="00290511"/>
    <w:rsid w:val="002912B1"/>
    <w:rsid w:val="002A27F0"/>
    <w:rsid w:val="002B71A4"/>
    <w:rsid w:val="002B7D3B"/>
    <w:rsid w:val="002B7DA4"/>
    <w:rsid w:val="002C459B"/>
    <w:rsid w:val="002C6F20"/>
    <w:rsid w:val="002D3E02"/>
    <w:rsid w:val="002D5D19"/>
    <w:rsid w:val="002D6FF3"/>
    <w:rsid w:val="002E1AD4"/>
    <w:rsid w:val="002F3A62"/>
    <w:rsid w:val="002F6231"/>
    <w:rsid w:val="00313F0F"/>
    <w:rsid w:val="003259AC"/>
    <w:rsid w:val="00326B05"/>
    <w:rsid w:val="00327235"/>
    <w:rsid w:val="003351DD"/>
    <w:rsid w:val="003360D2"/>
    <w:rsid w:val="0034188B"/>
    <w:rsid w:val="00346C31"/>
    <w:rsid w:val="00367BC2"/>
    <w:rsid w:val="003749C4"/>
    <w:rsid w:val="00386B56"/>
    <w:rsid w:val="00394E73"/>
    <w:rsid w:val="00397EA2"/>
    <w:rsid w:val="003B4BBB"/>
    <w:rsid w:val="003D2E36"/>
    <w:rsid w:val="003E0C7C"/>
    <w:rsid w:val="003E3313"/>
    <w:rsid w:val="003E6080"/>
    <w:rsid w:val="003F23DC"/>
    <w:rsid w:val="003F6FC6"/>
    <w:rsid w:val="00403663"/>
    <w:rsid w:val="00404A59"/>
    <w:rsid w:val="0042042A"/>
    <w:rsid w:val="00423B74"/>
    <w:rsid w:val="00427806"/>
    <w:rsid w:val="004320F9"/>
    <w:rsid w:val="00436846"/>
    <w:rsid w:val="00440449"/>
    <w:rsid w:val="00442464"/>
    <w:rsid w:val="00447886"/>
    <w:rsid w:val="004511A1"/>
    <w:rsid w:val="00463090"/>
    <w:rsid w:val="004816A2"/>
    <w:rsid w:val="0049769C"/>
    <w:rsid w:val="004A349B"/>
    <w:rsid w:val="004A73C5"/>
    <w:rsid w:val="004B20E1"/>
    <w:rsid w:val="004B25B5"/>
    <w:rsid w:val="004C3050"/>
    <w:rsid w:val="004C5E5A"/>
    <w:rsid w:val="004C7977"/>
    <w:rsid w:val="004D1C32"/>
    <w:rsid w:val="004E7372"/>
    <w:rsid w:val="004F7185"/>
    <w:rsid w:val="00504A84"/>
    <w:rsid w:val="005135BB"/>
    <w:rsid w:val="00514E43"/>
    <w:rsid w:val="00521FAA"/>
    <w:rsid w:val="005250E7"/>
    <w:rsid w:val="00554E4A"/>
    <w:rsid w:val="0057422B"/>
    <w:rsid w:val="00582FFE"/>
    <w:rsid w:val="00585F84"/>
    <w:rsid w:val="005922EB"/>
    <w:rsid w:val="005B2103"/>
    <w:rsid w:val="005B43AA"/>
    <w:rsid w:val="005B5A7B"/>
    <w:rsid w:val="005C25AD"/>
    <w:rsid w:val="005D45B6"/>
    <w:rsid w:val="005E1B8C"/>
    <w:rsid w:val="005E3D64"/>
    <w:rsid w:val="005E7A87"/>
    <w:rsid w:val="005F4BB8"/>
    <w:rsid w:val="0062720A"/>
    <w:rsid w:val="00631CBE"/>
    <w:rsid w:val="006652C7"/>
    <w:rsid w:val="006666D7"/>
    <w:rsid w:val="00672F9E"/>
    <w:rsid w:val="00676E96"/>
    <w:rsid w:val="006A24A7"/>
    <w:rsid w:val="006A6FCB"/>
    <w:rsid w:val="006B4E61"/>
    <w:rsid w:val="006B7862"/>
    <w:rsid w:val="006C4559"/>
    <w:rsid w:val="006D24DF"/>
    <w:rsid w:val="006D3136"/>
    <w:rsid w:val="006D3F80"/>
    <w:rsid w:val="006D5364"/>
    <w:rsid w:val="006E255D"/>
    <w:rsid w:val="006E4F39"/>
    <w:rsid w:val="006E77E6"/>
    <w:rsid w:val="00702914"/>
    <w:rsid w:val="007630E7"/>
    <w:rsid w:val="00791189"/>
    <w:rsid w:val="007960BA"/>
    <w:rsid w:val="007A6325"/>
    <w:rsid w:val="007C5C95"/>
    <w:rsid w:val="007E1319"/>
    <w:rsid w:val="007F5E3F"/>
    <w:rsid w:val="008073BF"/>
    <w:rsid w:val="008356BD"/>
    <w:rsid w:val="0084063F"/>
    <w:rsid w:val="00861BBA"/>
    <w:rsid w:val="00866B7A"/>
    <w:rsid w:val="008706F2"/>
    <w:rsid w:val="00870C4A"/>
    <w:rsid w:val="00872B1A"/>
    <w:rsid w:val="00873D30"/>
    <w:rsid w:val="00890144"/>
    <w:rsid w:val="00894E92"/>
    <w:rsid w:val="00895E2E"/>
    <w:rsid w:val="008B653B"/>
    <w:rsid w:val="008C653F"/>
    <w:rsid w:val="008D3643"/>
    <w:rsid w:val="00904065"/>
    <w:rsid w:val="00907C7C"/>
    <w:rsid w:val="0091120A"/>
    <w:rsid w:val="00911AC1"/>
    <w:rsid w:val="00915AB5"/>
    <w:rsid w:val="009175B4"/>
    <w:rsid w:val="00923C10"/>
    <w:rsid w:val="00937628"/>
    <w:rsid w:val="009417A7"/>
    <w:rsid w:val="00951E3F"/>
    <w:rsid w:val="00956D2C"/>
    <w:rsid w:val="00963031"/>
    <w:rsid w:val="00972B7A"/>
    <w:rsid w:val="00981FB9"/>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E6411"/>
    <w:rsid w:val="009F6672"/>
    <w:rsid w:val="00A0763F"/>
    <w:rsid w:val="00A11D21"/>
    <w:rsid w:val="00A43A90"/>
    <w:rsid w:val="00A51274"/>
    <w:rsid w:val="00A51B63"/>
    <w:rsid w:val="00A64FC4"/>
    <w:rsid w:val="00A83591"/>
    <w:rsid w:val="00A837B0"/>
    <w:rsid w:val="00A93495"/>
    <w:rsid w:val="00AA5ED6"/>
    <w:rsid w:val="00AB0DA9"/>
    <w:rsid w:val="00AB12C5"/>
    <w:rsid w:val="00AC1B83"/>
    <w:rsid w:val="00AD59D2"/>
    <w:rsid w:val="00AF468A"/>
    <w:rsid w:val="00B03B8B"/>
    <w:rsid w:val="00B10327"/>
    <w:rsid w:val="00B158DB"/>
    <w:rsid w:val="00B3092B"/>
    <w:rsid w:val="00B31D69"/>
    <w:rsid w:val="00B40364"/>
    <w:rsid w:val="00B47A64"/>
    <w:rsid w:val="00B56A4D"/>
    <w:rsid w:val="00B604D0"/>
    <w:rsid w:val="00B80AA5"/>
    <w:rsid w:val="00B92770"/>
    <w:rsid w:val="00B940D4"/>
    <w:rsid w:val="00BA7A74"/>
    <w:rsid w:val="00BB1857"/>
    <w:rsid w:val="00BC10B4"/>
    <w:rsid w:val="00BD145D"/>
    <w:rsid w:val="00BD21E1"/>
    <w:rsid w:val="00BD63AF"/>
    <w:rsid w:val="00BE35BE"/>
    <w:rsid w:val="00BF7F06"/>
    <w:rsid w:val="00C01D01"/>
    <w:rsid w:val="00C133CA"/>
    <w:rsid w:val="00C21AF8"/>
    <w:rsid w:val="00C251B8"/>
    <w:rsid w:val="00C3572D"/>
    <w:rsid w:val="00C64E5E"/>
    <w:rsid w:val="00C67DA9"/>
    <w:rsid w:val="00C80B1C"/>
    <w:rsid w:val="00C86674"/>
    <w:rsid w:val="00CB0080"/>
    <w:rsid w:val="00CB2F64"/>
    <w:rsid w:val="00CC7FC1"/>
    <w:rsid w:val="00CD108B"/>
    <w:rsid w:val="00CE52CA"/>
    <w:rsid w:val="00CE6359"/>
    <w:rsid w:val="00CF45D3"/>
    <w:rsid w:val="00CF7248"/>
    <w:rsid w:val="00D037FC"/>
    <w:rsid w:val="00D11764"/>
    <w:rsid w:val="00D17448"/>
    <w:rsid w:val="00D2027F"/>
    <w:rsid w:val="00D21495"/>
    <w:rsid w:val="00D220DB"/>
    <w:rsid w:val="00D22877"/>
    <w:rsid w:val="00D22EE5"/>
    <w:rsid w:val="00D24292"/>
    <w:rsid w:val="00D3614E"/>
    <w:rsid w:val="00D373B7"/>
    <w:rsid w:val="00D44685"/>
    <w:rsid w:val="00D46BAD"/>
    <w:rsid w:val="00D6624D"/>
    <w:rsid w:val="00D80D10"/>
    <w:rsid w:val="00D86340"/>
    <w:rsid w:val="00D91F73"/>
    <w:rsid w:val="00D92F29"/>
    <w:rsid w:val="00DA0349"/>
    <w:rsid w:val="00DA7996"/>
    <w:rsid w:val="00DB7063"/>
    <w:rsid w:val="00DC3E39"/>
    <w:rsid w:val="00DC760B"/>
    <w:rsid w:val="00DD197D"/>
    <w:rsid w:val="00DD2573"/>
    <w:rsid w:val="00DE0F70"/>
    <w:rsid w:val="00DE70E9"/>
    <w:rsid w:val="00DF09E4"/>
    <w:rsid w:val="00DF33A8"/>
    <w:rsid w:val="00DF3AF6"/>
    <w:rsid w:val="00DF7B5B"/>
    <w:rsid w:val="00E001F4"/>
    <w:rsid w:val="00E01194"/>
    <w:rsid w:val="00E04312"/>
    <w:rsid w:val="00E3156D"/>
    <w:rsid w:val="00E34A7C"/>
    <w:rsid w:val="00E42B6D"/>
    <w:rsid w:val="00E52D8C"/>
    <w:rsid w:val="00E53191"/>
    <w:rsid w:val="00E56D30"/>
    <w:rsid w:val="00E64AE0"/>
    <w:rsid w:val="00E667AB"/>
    <w:rsid w:val="00E7388D"/>
    <w:rsid w:val="00E75A9B"/>
    <w:rsid w:val="00E80CE9"/>
    <w:rsid w:val="00E90303"/>
    <w:rsid w:val="00E91EAD"/>
    <w:rsid w:val="00EB75D1"/>
    <w:rsid w:val="00ED0AA7"/>
    <w:rsid w:val="00EF1491"/>
    <w:rsid w:val="00EF1DC2"/>
    <w:rsid w:val="00F07ABA"/>
    <w:rsid w:val="00F110E3"/>
    <w:rsid w:val="00F152F0"/>
    <w:rsid w:val="00F31FAF"/>
    <w:rsid w:val="00F3234E"/>
    <w:rsid w:val="00F36CB1"/>
    <w:rsid w:val="00F37FD7"/>
    <w:rsid w:val="00F417EF"/>
    <w:rsid w:val="00F47752"/>
    <w:rsid w:val="00F72B40"/>
    <w:rsid w:val="00F81C0F"/>
    <w:rsid w:val="00F8755A"/>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 w:type="character" w:customStyle="1" w:styleId="text">
    <w:name w:val="text"/>
    <w:basedOn w:val="DefaultParagraphFont"/>
    <w:rsid w:val="008706F2"/>
  </w:style>
  <w:style w:type="character" w:customStyle="1" w:styleId="small-caps">
    <w:name w:val="small-caps"/>
    <w:basedOn w:val="DefaultParagraphFont"/>
    <w:rsid w:val="008706F2"/>
  </w:style>
  <w:style w:type="character" w:customStyle="1" w:styleId="indent-1-breaks">
    <w:name w:val="indent-1-breaks"/>
    <w:basedOn w:val="DefaultParagraphFont"/>
    <w:rsid w:val="008706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54</TotalTime>
  <Pages>12</Pages>
  <Words>3690</Words>
  <Characters>21038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24679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6</cp:revision>
  <cp:lastPrinted>2023-01-17T21:10:00Z</cp:lastPrinted>
  <dcterms:created xsi:type="dcterms:W3CDTF">2023-05-28T00:46:00Z</dcterms:created>
  <dcterms:modified xsi:type="dcterms:W3CDTF">2023-06-05T23:05:00Z</dcterms:modified>
  <cp:category/>
</cp:coreProperties>
</file>